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9"/>
      </w:tblGrid>
      <w:tr w:rsidR="00D16A28" w:rsidRPr="00A73ABD" w:rsidTr="00BF3D93">
        <w:trPr>
          <w:cantSplit/>
          <w:trHeight w:val="1531"/>
        </w:trPr>
        <w:tc>
          <w:tcPr>
            <w:tcW w:w="50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411B3" w:rsidRPr="00A73ABD" w:rsidRDefault="00E46C83" w:rsidP="006A2D9F">
            <w:pPr>
              <w:pStyle w:val="AbsenderText"/>
            </w:pPr>
            <w:sdt>
              <w:sdtPr>
                <w:tag w:val="Departement"/>
                <w:id w:val="-2001645506"/>
                <w:placeholder>
                  <w:docPart w:val="016E0BDBFA624A1A92A6508ABCB71BD2"/>
                </w:placeholder>
                <w:dataBinding w:prefixMappings="xmlns:ns='http://schemas.officeatwork.com/CustomXMLPart'" w:xpath="/ns:officeatwork/ns:Departement" w:storeItemID="{761508E6-D1DE-4CB7-B82D-D36A3AC6D8CB}"/>
                <w:text w:multiLine="1"/>
              </w:sdtPr>
              <w:sdtEndPr/>
              <w:sdtContent>
                <w:r w:rsidR="00A73ABD">
                  <w:t>Bau-, Umwelt- und Wirtschaftsdepartement</w:t>
                </w:r>
                <w:r w:rsidR="00A73ABD">
                  <w:br/>
                </w:r>
              </w:sdtContent>
            </w:sdt>
            <w:r w:rsidR="00B03CDB" w:rsidRPr="00A73ABD">
              <w:t>‍</w:t>
            </w:r>
            <w:sdt>
              <w:sdtPr>
                <w:rPr>
                  <w:rStyle w:val="Fett"/>
                </w:rPr>
                <w:tag w:val="Organisation1"/>
                <w:id w:val="1195656151"/>
                <w:placeholder>
                  <w:docPart w:val="1E47CE37A97446C4AAE3C5CAF4C69E93"/>
                </w:placeholder>
                <w:dataBinding w:prefixMappings="xmlns:ns='http://schemas.officeatwork.com/CustomXMLPart'" w:xpath="/ns:officeatwork/ns:Organisation1" w:storeItemID="{761508E6-D1DE-4CB7-B82D-D36A3AC6D8CB}"/>
                <w:text w:multiLine="1"/>
              </w:sdtPr>
              <w:sdtEndPr>
                <w:rPr>
                  <w:rStyle w:val="Fett"/>
                </w:rPr>
              </w:sdtEndPr>
              <w:sdtContent>
                <w:r w:rsidR="00A73ABD">
                  <w:rPr>
                    <w:rStyle w:val="Fett"/>
                  </w:rPr>
                  <w:t>Raum und Wirtschaft (rawi)</w:t>
                </w:r>
              </w:sdtContent>
            </w:sdt>
          </w:p>
          <w:sdt>
            <w:sdtPr>
              <w:rPr>
                <w:highlight w:val="white"/>
              </w:rPr>
              <w:tag w:val="Organisation2"/>
              <w:id w:val="-378323715"/>
              <w:placeholder>
                <w:docPart w:val="1675926FE91445BDB38B84ABAF5D8FF9"/>
              </w:placeholder>
              <w:dataBinding w:prefixMappings="xmlns:ns='http://schemas.officeatwork.com/CustomXMLPart'" w:xpath="/ns:officeatwork/ns:Organisation2" w:storeItemID="{761508E6-D1DE-4CB7-B82D-D36A3AC6D8CB}"/>
              <w:text w:multiLine="1"/>
            </w:sdtPr>
            <w:sdtEndPr/>
            <w:sdtContent>
              <w:p w:rsidR="000969FE" w:rsidRPr="00A73ABD" w:rsidRDefault="00A73ABD" w:rsidP="00A14E32">
                <w:pPr>
                  <w:pStyle w:val="AbsenderText"/>
                  <w:rPr>
                    <w:highlight w:val="white"/>
                  </w:rPr>
                </w:pPr>
                <w:r>
                  <w:rPr>
                    <w:highlight w:val="white"/>
                  </w:rPr>
                  <w:t>Murbacherstrasse 21</w:t>
                </w:r>
                <w:r>
                  <w:rPr>
                    <w:highlight w:val="white"/>
                  </w:rPr>
                  <w:br/>
                  <w:t>6002 Luzern</w:t>
                </w:r>
                <w:r>
                  <w:rPr>
                    <w:highlight w:val="white"/>
                  </w:rPr>
                  <w:br/>
                  <w:t>Telefon +41 41 228 51 83</w:t>
                </w:r>
                <w:r>
                  <w:rPr>
                    <w:highlight w:val="white"/>
                  </w:rPr>
                  <w:br/>
                  <w:t>rawi@lu.ch</w:t>
                </w:r>
                <w:r>
                  <w:rPr>
                    <w:highlight w:val="white"/>
                  </w:rPr>
                  <w:br/>
                  <w:t>rawi.lu.ch</w:t>
                </w:r>
              </w:p>
            </w:sdtContent>
          </w:sdt>
          <w:p w:rsidR="004B2EA0" w:rsidRPr="00A73ABD" w:rsidRDefault="004B2EA0" w:rsidP="00B44A96">
            <w:pPr>
              <w:pStyle w:val="AbsenderText"/>
              <w:rPr>
                <w:highlight w:val="white"/>
              </w:rPr>
            </w:pPr>
          </w:p>
          <w:p w:rsidR="000969FE" w:rsidRPr="00A73ABD" w:rsidRDefault="000969FE" w:rsidP="00B44A96">
            <w:pPr>
              <w:pStyle w:val="AbsenderText"/>
              <w:rPr>
                <w:highlight w:val="white"/>
              </w:rPr>
            </w:pPr>
            <w:bookmarkStart w:id="0" w:name="ProjektN"/>
            <w:bookmarkEnd w:id="0"/>
          </w:p>
        </w:tc>
      </w:tr>
      <w:tr w:rsidR="00D16A28" w:rsidRPr="00A73ABD" w:rsidTr="00BF3D93">
        <w:trPr>
          <w:cantSplit/>
          <w:trHeight w:val="579"/>
        </w:trPr>
        <w:tc>
          <w:tcPr>
            <w:tcW w:w="5069" w:type="dxa"/>
            <w:vMerge/>
            <w:vAlign w:val="center"/>
          </w:tcPr>
          <w:p w:rsidR="004B2EA0" w:rsidRPr="00A73ABD" w:rsidRDefault="004B2EA0">
            <w:pPr>
              <w:rPr>
                <w:rFonts w:cs="Arial"/>
                <w:sz w:val="16"/>
                <w:szCs w:val="16"/>
                <w:highlight w:val="white"/>
              </w:rPr>
            </w:pPr>
          </w:p>
        </w:tc>
      </w:tr>
    </w:tbl>
    <w:p w:rsidR="004B2EA0" w:rsidRPr="00A73ABD" w:rsidRDefault="004B2EA0" w:rsidP="00BF3D93">
      <w:pPr>
        <w:pStyle w:val="CityDate"/>
        <w:spacing w:before="0"/>
        <w:rPr>
          <w:sz w:val="2"/>
          <w:szCs w:val="2"/>
        </w:rPr>
        <w:sectPr w:rsidR="004B2EA0" w:rsidRPr="00A73ABD" w:rsidSect="00A73ABD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758" w:right="1134" w:bottom="1134" w:left="1701" w:header="567" w:footer="420" w:gutter="0"/>
          <w:cols w:space="708"/>
          <w:docGrid w:linePitch="360"/>
        </w:sectPr>
      </w:pPr>
    </w:p>
    <w:p w:rsidR="004B2EA0" w:rsidRPr="00A73ABD" w:rsidRDefault="004B2EA0" w:rsidP="005E0596"/>
    <w:p w:rsidR="001E5418" w:rsidRPr="00A73ABD" w:rsidRDefault="001E5418" w:rsidP="009A446A"/>
    <w:p w:rsidR="005C3881" w:rsidRDefault="00A73ABD" w:rsidP="00A73ABD">
      <w:pPr>
        <w:pStyle w:val="Titel"/>
      </w:pPr>
      <w:r>
        <w:t>NRP-Projektantrag Kanton Luzern</w:t>
      </w:r>
    </w:p>
    <w:p w:rsidR="00A73ABD" w:rsidRDefault="00A73ABD" w:rsidP="00A73ABD">
      <w:r>
        <w:t xml:space="preserve">Formularversion: </w:t>
      </w:r>
      <w:r w:rsidR="00E46C83">
        <w:t>24</w:t>
      </w:r>
      <w:bookmarkStart w:id="5" w:name="_GoBack"/>
      <w:bookmarkEnd w:id="5"/>
      <w:r>
        <w:t>.02.2025</w:t>
      </w:r>
    </w:p>
    <w:p w:rsidR="00A73ABD" w:rsidRDefault="00A73ABD" w:rsidP="00A73ABD"/>
    <w:tbl>
      <w:tblPr>
        <w:tblStyle w:val="Tabellenraster"/>
        <w:tblW w:w="9322" w:type="dxa"/>
        <w:tblLayout w:type="fixed"/>
        <w:tblLook w:val="04A0" w:firstRow="1" w:lastRow="0" w:firstColumn="1" w:lastColumn="0" w:noHBand="0" w:noVBand="1"/>
        <w:tblCaption w:val="test"/>
        <w:tblDescription w:val="estt"/>
      </w:tblPr>
      <w:tblGrid>
        <w:gridCol w:w="2328"/>
        <w:gridCol w:w="1749"/>
        <w:gridCol w:w="1560"/>
        <w:gridCol w:w="1559"/>
        <w:gridCol w:w="2126"/>
      </w:tblGrid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Projektname</w:t>
            </w:r>
          </w:p>
        </w:tc>
        <w:sdt>
          <w:sdtPr>
            <w:rPr>
              <w:rFonts w:cs="Segoe UI"/>
              <w:b/>
              <w:szCs w:val="20"/>
            </w:rPr>
            <w:id w:val="-490415378"/>
            <w:placeholder>
              <w:docPart w:val="75D235A32C344214AC0E317F6BB909B2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DC65A9" w:rsidRDefault="00A73ABD" w:rsidP="00964A14">
                <w:pPr>
                  <w:spacing w:after="120"/>
                  <w:rPr>
                    <w:rFonts w:cs="Segoe UI"/>
                    <w:b/>
                    <w:szCs w:val="20"/>
                  </w:rPr>
                </w:pPr>
                <w:r w:rsidRPr="00DC65A9">
                  <w:rPr>
                    <w:rStyle w:val="Platzhaltertext"/>
                    <w:rFonts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Kurzbeschrieb</w:t>
            </w: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</w:rPr>
            <w:id w:val="-898666276"/>
            <w:placeholder>
              <w:docPart w:val="D02453BBC214422086F3C1386FB60612"/>
            </w:placeholder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pStyle w:val="FormatvorlageNach0pt"/>
                  <w:rPr>
                    <w:rFonts w:ascii="Segoe UI" w:hAnsi="Segoe UI" w:cs="Segoe UI"/>
                    <w:sz w:val="20"/>
                  </w:rPr>
                </w:pPr>
                <w:r w:rsidRPr="002766DE">
                  <w:rPr>
                    <w:rStyle w:val="Platzhaltertext"/>
                    <w:rFonts w:ascii="Segoe UI" w:hAnsi="Segoe UI" w:cs="Segoe UI"/>
                  </w:rPr>
                  <w:t>Wie erklären Sie Ihr Projekt einer fachfremden Person (maximal 2000 Zeichen)? Text eingeben.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Projektträgerschaft</w:t>
            </w:r>
          </w:p>
          <w:p w:rsidR="00A73ABD" w:rsidRPr="00710322" w:rsidRDefault="00A73ABD" w:rsidP="00964A14">
            <w:pPr>
              <w:spacing w:after="120"/>
              <w:rPr>
                <w:rFonts w:cs="Segoe UI"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-1005505419"/>
            <w:placeholder>
              <w:docPart w:val="332B452116464A889ACD6B84D89D96D2"/>
            </w:placeholder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DC65A9">
                  <w:rPr>
                    <w:rStyle w:val="Platzhaltertext"/>
                    <w:rFonts w:cs="Segoe UI"/>
                    <w:szCs w:val="20"/>
                  </w:rPr>
                  <w:t>Bitte die Organisationen/Unternehmen/Gemeinden nennen, welche die Projektträgerschaft bilden</w:t>
                </w:r>
                <w:r w:rsidRPr="00710322">
                  <w:rPr>
                    <w:rStyle w:val="Platzhaltertext"/>
                    <w:rFonts w:cs="Segoe UI"/>
                    <w:szCs w:val="20"/>
                  </w:rPr>
                  <w:t>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Projektorganisation</w:t>
            </w:r>
          </w:p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334035568"/>
            <w:placeholder>
              <w:docPart w:val="3D08324D897A49C7843EDBD8EA85BF05"/>
            </w:placeholder>
          </w:sdtPr>
          <w:sdtEndPr/>
          <w:sdtContent>
            <w:tc>
              <w:tcPr>
                <w:tcW w:w="6994" w:type="dxa"/>
                <w:gridSpan w:val="4"/>
              </w:tcPr>
              <w:p w:rsidR="00A73ABD" w:rsidRPr="00DC65A9" w:rsidRDefault="00A73ABD" w:rsidP="00964A14">
                <w:pPr>
                  <w:spacing w:after="120"/>
                  <w:rPr>
                    <w:rStyle w:val="Platzhaltertext"/>
                    <w:rFonts w:cs="Segoe UI"/>
                    <w:szCs w:val="20"/>
                  </w:rPr>
                </w:pPr>
                <w:r w:rsidRPr="00DC65A9">
                  <w:rPr>
                    <w:rStyle w:val="Platzhaltertext"/>
                    <w:rFonts w:cs="Segoe UI"/>
                    <w:szCs w:val="20"/>
                  </w:rPr>
                  <w:t>Angaben zur Projektorganisation sowie zur Rolle der einzelnen Personen der Projektträgerschaft.</w:t>
                </w:r>
              </w:p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DC65A9">
                  <w:rPr>
                    <w:rStyle w:val="Platzhaltertext"/>
                    <w:rFonts w:cs="Segoe UI"/>
                    <w:szCs w:val="20"/>
                  </w:rPr>
                  <w:t>Organigramm einfügen oder separat beilegen.</w:t>
                </w:r>
                <w:r>
                  <w:rPr>
                    <w:rFonts w:cs="Segoe UI"/>
                    <w:szCs w:val="20"/>
                  </w:rPr>
                  <w:t xml:space="preserve"> 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Projektleiter/-in</w:t>
            </w:r>
          </w:p>
        </w:tc>
        <w:sdt>
          <w:sdtPr>
            <w:rPr>
              <w:rFonts w:cs="Segoe UI"/>
              <w:szCs w:val="20"/>
            </w:rPr>
            <w:id w:val="1108926833"/>
            <w:placeholder>
              <w:docPart w:val="2A8A34E09DF94DA7B296C583C1B3826C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Adresse</w:t>
            </w:r>
          </w:p>
        </w:tc>
        <w:sdt>
          <w:sdtPr>
            <w:rPr>
              <w:rFonts w:cs="Segoe UI"/>
              <w:szCs w:val="20"/>
            </w:rPr>
            <w:id w:val="-1572726881"/>
            <w:placeholder>
              <w:docPart w:val="94A51D25F6FB4904AE3D1CF6AA691EC9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Telefon</w:t>
            </w:r>
          </w:p>
        </w:tc>
        <w:sdt>
          <w:sdtPr>
            <w:rPr>
              <w:rFonts w:cs="Segoe UI"/>
              <w:szCs w:val="20"/>
            </w:rPr>
            <w:id w:val="239914569"/>
            <w:placeholder>
              <w:docPart w:val="DABCA2DF8ADA4726A1DB1DFB5DF1C719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Email</w:t>
            </w:r>
          </w:p>
        </w:tc>
        <w:sdt>
          <w:sdtPr>
            <w:rPr>
              <w:rFonts w:cs="Segoe UI"/>
              <w:szCs w:val="20"/>
            </w:rPr>
            <w:id w:val="-137803041"/>
            <w:placeholder>
              <w:docPart w:val="D4312347D1814DC2BB71A0D90587AE1C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Klicken Sie hier, um Text einzugeben.</w:t>
                </w:r>
              </w:p>
            </w:tc>
          </w:sdtContent>
        </w:sdt>
      </w:tr>
      <w:tr w:rsidR="00A73ABD" w:rsidRPr="0002610E" w:rsidTr="00964A14">
        <w:trPr>
          <w:trHeight w:val="239"/>
        </w:trPr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ind w:left="297" w:hanging="284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Projektdauer</w:t>
            </w:r>
          </w:p>
        </w:tc>
        <w:sdt>
          <w:sdtPr>
            <w:rPr>
              <w:rFonts w:cs="Segoe UI"/>
              <w:szCs w:val="20"/>
            </w:rPr>
            <w:id w:val="-241875018"/>
            <w:placeholder>
              <w:docPart w:val="CD2DED01AE6F4D8A9781D332F3BE0C97"/>
            </w:placeholder>
          </w:sdtPr>
          <w:sdtEndPr/>
          <w:sdtContent>
            <w:tc>
              <w:tcPr>
                <w:tcW w:w="6994" w:type="dxa"/>
                <w:gridSpan w:val="4"/>
                <w:tcBorders>
                  <w:bottom w:val="single" w:sz="4" w:space="0" w:color="auto"/>
                </w:tcBorders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 xml:space="preserve">Bspw. </w:t>
                </w:r>
                <w:r>
                  <w:rPr>
                    <w:rStyle w:val="Platzhaltertext"/>
                    <w:rFonts w:cs="Segoe UI"/>
                    <w:szCs w:val="20"/>
                  </w:rPr>
                  <w:t>0</w:t>
                </w:r>
                <w:r w:rsidRPr="00710322">
                  <w:rPr>
                    <w:rStyle w:val="Platzhaltertext"/>
                    <w:rFonts w:cs="Segoe UI"/>
                    <w:szCs w:val="20"/>
                  </w:rPr>
                  <w:t>1.</w:t>
                </w:r>
                <w:r>
                  <w:rPr>
                    <w:rStyle w:val="Platzhaltertext"/>
                    <w:rFonts w:cs="Segoe UI"/>
                    <w:szCs w:val="20"/>
                  </w:rPr>
                  <w:t>0</w:t>
                </w:r>
                <w:r w:rsidRPr="00710322">
                  <w:rPr>
                    <w:rStyle w:val="Platzhaltertext"/>
                    <w:rFonts w:cs="Segoe UI"/>
                    <w:szCs w:val="20"/>
                  </w:rPr>
                  <w:t>2.2024 bis 31.12.2026.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vMerge w:val="restart"/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297" w:hanging="284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Projektvolumen</w:t>
            </w:r>
          </w:p>
          <w:p w:rsidR="00A73ABD" w:rsidRPr="00DC65A9" w:rsidRDefault="00A73ABD" w:rsidP="00964A14">
            <w:pPr>
              <w:ind w:left="28" w:hanging="15"/>
              <w:rPr>
                <w:rFonts w:cs="Segoe UI"/>
                <w:i/>
                <w:szCs w:val="20"/>
              </w:rPr>
            </w:pPr>
            <w:r w:rsidRPr="00DC65A9">
              <w:rPr>
                <w:rFonts w:cs="Segoe UI"/>
                <w:i/>
                <w:szCs w:val="20"/>
              </w:rPr>
              <w:t>(Details im Budget angeben (Beilage)</w:t>
            </w: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</w:tc>
        <w:tc>
          <w:tcPr>
            <w:tcW w:w="1749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 xml:space="preserve">Gesamte </w:t>
            </w: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Projektkosten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A73ABD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Eigen</w:t>
            </w:r>
            <w:r>
              <w:rPr>
                <w:rFonts w:cs="Segoe UI"/>
                <w:b/>
                <w:szCs w:val="20"/>
              </w:rPr>
              <w:t>-</w:t>
            </w: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leistung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Eigenfinanzierung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 xml:space="preserve">Beantragter </w:t>
            </w:r>
            <w:r w:rsidRPr="00710322">
              <w:rPr>
                <w:rFonts w:cs="Segoe UI"/>
                <w:b/>
                <w:szCs w:val="20"/>
              </w:rPr>
              <w:br/>
              <w:t>NRP-Beitrag</w:t>
            </w:r>
          </w:p>
        </w:tc>
      </w:tr>
      <w:tr w:rsidR="00A73ABD" w:rsidRPr="0002610E" w:rsidTr="00964A14">
        <w:tc>
          <w:tcPr>
            <w:tcW w:w="2328" w:type="dxa"/>
            <w:vMerge/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297" w:hanging="284"/>
              <w:rPr>
                <w:rFonts w:cs="Segoe UI"/>
                <w:b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1165517409"/>
            <w:placeholder>
              <w:docPart w:val="9819E5697A5A4F9BA19F498920180C10"/>
            </w:placeholder>
            <w:showingPlcHdr/>
          </w:sdtPr>
          <w:sdtEndPr/>
          <w:sdtContent>
            <w:tc>
              <w:tcPr>
                <w:tcW w:w="1749" w:type="dxa"/>
              </w:tcPr>
              <w:p w:rsidR="00A73ABD" w:rsidRPr="00710322" w:rsidRDefault="00A73ABD" w:rsidP="00964A14">
                <w:pPr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cs="Segoe UI"/>
              <w:szCs w:val="20"/>
            </w:rPr>
            <w:id w:val="-699405069"/>
            <w:placeholder>
              <w:docPart w:val="EF8756C89E58435E90201A09A215351F"/>
            </w:placeholder>
            <w:showingPlcHdr/>
          </w:sdtPr>
          <w:sdtEndPr/>
          <w:sdtContent>
            <w:tc>
              <w:tcPr>
                <w:tcW w:w="1560" w:type="dxa"/>
              </w:tcPr>
              <w:p w:rsidR="00A73ABD" w:rsidRPr="00710322" w:rsidRDefault="00A73ABD" w:rsidP="00964A14">
                <w:pPr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cs="Segoe UI"/>
              <w:szCs w:val="20"/>
            </w:rPr>
            <w:id w:val="47576899"/>
            <w:placeholder>
              <w:docPart w:val="FC0A8B0D9A2E42128D3BEF5A142E1C7A"/>
            </w:placeholder>
            <w:showingPlcHdr/>
          </w:sdtPr>
          <w:sdtEndPr/>
          <w:sdtContent>
            <w:tc>
              <w:tcPr>
                <w:tcW w:w="1559" w:type="dxa"/>
              </w:tcPr>
              <w:p w:rsidR="00A73ABD" w:rsidRPr="00710322" w:rsidRDefault="00A73ABD" w:rsidP="00964A14">
                <w:pPr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Bitte Wert in Franken eingeben</w:t>
                </w:r>
              </w:p>
            </w:tc>
          </w:sdtContent>
        </w:sdt>
        <w:sdt>
          <w:sdtPr>
            <w:rPr>
              <w:rFonts w:cs="Segoe UI"/>
              <w:szCs w:val="20"/>
            </w:rPr>
            <w:id w:val="-1131473205"/>
            <w:placeholder>
              <w:docPart w:val="4947A91A97D54989BDF8E7C65C492222"/>
            </w:placeholder>
            <w:showingPlcHdr/>
          </w:sdtPr>
          <w:sdtEndPr/>
          <w:sdtContent>
            <w:tc>
              <w:tcPr>
                <w:tcW w:w="2126" w:type="dxa"/>
              </w:tcPr>
              <w:p w:rsidR="00A73ABD" w:rsidRPr="00710322" w:rsidRDefault="00A73ABD" w:rsidP="00964A14">
                <w:pPr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Bitte Wert in Franken eingeben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Bemerkungen zur Finanzierung</w:t>
            </w:r>
          </w:p>
        </w:tc>
        <w:sdt>
          <w:sdtPr>
            <w:rPr>
              <w:rFonts w:cs="Segoe UI"/>
              <w:szCs w:val="20"/>
            </w:rPr>
            <w:id w:val="-1030573483"/>
            <w:placeholder>
              <w:docPart w:val="8740E34B6BC3456E9CD431C85AA53BF2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Weitere Angaben zur Finanzierung, bspw. Aufteilung NRP-Beitrag nach Jahren falls notwendig.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DC65A9" w:rsidRDefault="00A73ABD" w:rsidP="00964A14">
            <w:pPr>
              <w:rPr>
                <w:rFonts w:cs="Segoe UI"/>
                <w:b/>
                <w:szCs w:val="20"/>
              </w:rPr>
            </w:pPr>
            <w:r w:rsidRPr="00DC65A9">
              <w:rPr>
                <w:rFonts w:cs="Segoe UI"/>
                <w:b/>
                <w:szCs w:val="20"/>
              </w:rPr>
              <w:lastRenderedPageBreak/>
              <w:t>Konkrete Angaben zur Eigenleistungen</w:t>
            </w:r>
          </w:p>
        </w:tc>
        <w:tc>
          <w:tcPr>
            <w:tcW w:w="6994" w:type="dxa"/>
            <w:gridSpan w:val="4"/>
          </w:tcPr>
          <w:sdt>
            <w:sdtPr>
              <w:rPr>
                <w:rStyle w:val="Platzhaltertext"/>
              </w:rPr>
              <w:id w:val="1238431011"/>
              <w:placeholder>
                <w:docPart w:val="EAF7DB17738E4DA2B1677DCAB0A67FA9"/>
              </w:placeholder>
            </w:sdtPr>
            <w:sdtEndPr>
              <w:rPr>
                <w:rStyle w:val="Platzhaltertext"/>
              </w:rPr>
            </w:sdtEndPr>
            <w:sdtContent>
              <w:p w:rsidR="00A73ABD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DC65A9">
                  <w:rPr>
                    <w:rStyle w:val="Platzhaltertext"/>
                    <w:rFonts w:cs="Segoe UI"/>
                    <w:szCs w:val="20"/>
                  </w:rPr>
                  <w:t>Detaillierte Angaben zu Eigenleistungen, bspw. welche Tätigkeiten werden durch wen ausgeführt und wie finanziell abgegolten? Bestehen Vereinbarungen bezüglich Bezahlung der Leistung? Werden neue Stellen geschaffen?</w:t>
                </w:r>
              </w:p>
            </w:sdtContent>
          </w:sdt>
        </w:tc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Zielgruppe(n) des Projekts</w:t>
            </w:r>
          </w:p>
        </w:tc>
        <w:sdt>
          <w:sdtPr>
            <w:rPr>
              <w:rFonts w:cs="Segoe UI"/>
              <w:szCs w:val="20"/>
            </w:rPr>
            <w:id w:val="-1764303182"/>
            <w:placeholder>
              <w:docPart w:val="8BD2C87086404938971A8A7CADCF2CD4"/>
            </w:placeholder>
            <w:showingPlcHdr/>
          </w:sdtPr>
          <w:sdtEndPr/>
          <w:sdtContent>
            <w:tc>
              <w:tcPr>
                <w:tcW w:w="6994" w:type="dxa"/>
                <w:gridSpan w:val="4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Welche Nutzniesser profitieren bei Projekterfolg?</w:t>
                </w:r>
              </w:p>
            </w:tc>
          </w:sdtContent>
        </w:sdt>
      </w:tr>
      <w:tr w:rsidR="00A73ABD" w:rsidRPr="0002610E" w:rsidTr="00964A14">
        <w:tc>
          <w:tcPr>
            <w:tcW w:w="2328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Projektziel</w:t>
            </w: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</w:p>
        </w:tc>
        <w:sdt>
          <w:sdtPr>
            <w:rPr>
              <w:rFonts w:ascii="Segoe UI" w:hAnsi="Segoe UI" w:cs="Segoe UI"/>
            </w:rPr>
            <w:id w:val="-862742342"/>
            <w:placeholder>
              <w:docPart w:val="3DD532E217D4448592C538325CBC0759"/>
            </w:placeholder>
          </w:sdtPr>
          <w:sdtEndPr/>
          <w:sdtContent>
            <w:tc>
              <w:tcPr>
                <w:tcW w:w="6994" w:type="dxa"/>
                <w:gridSpan w:val="4"/>
              </w:tcPr>
              <w:p w:rsidR="00A73ABD" w:rsidRPr="00DC65A9" w:rsidRDefault="00A73ABD" w:rsidP="00964A14">
                <w:pPr>
                  <w:pStyle w:val="FormatvorlageNach0pt"/>
                  <w:spacing w:after="120"/>
                  <w:rPr>
                    <w:rFonts w:ascii="Segoe UI" w:hAnsi="Segoe UI" w:cs="Segoe UI"/>
                    <w:color w:val="808080"/>
                    <w:sz w:val="20"/>
                  </w:rPr>
                </w:pPr>
                <w:r w:rsidRPr="006753B2">
                  <w:rPr>
                    <w:rStyle w:val="Platzhaltertext"/>
                    <w:rFonts w:ascii="Segoe UI" w:hAnsi="Segoe UI" w:cs="Segoe UI"/>
                  </w:rPr>
                  <w:t>Bitte Projektziele in drei bis vier kurzen Sätzen beschreiben.</w:t>
                </w:r>
              </w:p>
            </w:tc>
          </w:sdtContent>
        </w:sdt>
      </w:tr>
    </w:tbl>
    <w:p w:rsidR="00A73ABD" w:rsidRPr="00A73ABD" w:rsidRDefault="00A73ABD" w:rsidP="00A73ABD"/>
    <w:tbl>
      <w:tblPr>
        <w:tblStyle w:val="HelleListe"/>
        <w:tblW w:w="9209" w:type="dxa"/>
        <w:tblLook w:val="04A0" w:firstRow="1" w:lastRow="0" w:firstColumn="1" w:lastColumn="0" w:noHBand="0" w:noVBand="1"/>
      </w:tblPr>
      <w:tblGrid>
        <w:gridCol w:w="2333"/>
        <w:gridCol w:w="1516"/>
        <w:gridCol w:w="1607"/>
        <w:gridCol w:w="3753"/>
      </w:tblGrid>
      <w:tr w:rsidR="00A73ABD" w:rsidRPr="00710322" w:rsidTr="00964A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auto"/>
              </w:rPr>
            </w:pPr>
            <w:r w:rsidRPr="00710322">
              <w:rPr>
                <w:rFonts w:ascii="Segoe UI" w:hAnsi="Segoe UI" w:cs="Segoe UI"/>
                <w:color w:val="auto"/>
              </w:rPr>
              <w:t xml:space="preserve">Projektrisiken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710322">
              <w:rPr>
                <w:rFonts w:ascii="Segoe UI" w:hAnsi="Segoe UI" w:cs="Segoe UI"/>
                <w:color w:val="auto"/>
              </w:rPr>
              <w:t>Eintrittswahrscheinlichkeit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710322">
              <w:rPr>
                <w:rFonts w:ascii="Segoe UI" w:hAnsi="Segoe UI" w:cs="Segoe UI"/>
                <w:color w:val="auto"/>
              </w:rPr>
              <w:t>Schadenshöhe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710322">
              <w:rPr>
                <w:rFonts w:ascii="Segoe UI" w:hAnsi="Segoe UI" w:cs="Segoe UI"/>
                <w:color w:val="auto"/>
              </w:rPr>
              <w:t>Gegenmassnahmen</w:t>
            </w:r>
          </w:p>
        </w:tc>
      </w:tr>
      <w:tr w:rsidR="00A73ABD" w:rsidRPr="00710322" w:rsidTr="00964A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Style w:val="Platzhaltertext"/>
              <w:rFonts w:cs="Segoe UI"/>
              <w:color w:val="808080" w:themeColor="background1" w:themeShade="80"/>
            </w:rPr>
            <w:id w:val="-600028583"/>
            <w:placeholder>
              <w:docPart w:val="26AA115D460C448EB79D652DE540B178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rPr>
                    <w:rStyle w:val="Platzhaltertext"/>
                    <w:rFonts w:ascii="Segoe UI" w:hAnsi="Segoe UI" w:cs="Segoe UI"/>
                    <w:b w:val="0"/>
                  </w:rPr>
                </w:pPr>
                <w:r w:rsidRPr="000D3745">
                  <w:rPr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2112003524"/>
            <w:placeholder>
              <w:docPart w:val="38B43BFA44004C25B29FD0E1F53210AD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868068138"/>
            <w:placeholder>
              <w:docPart w:val="BE402D331C654467B0A49A20323E5555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213586002"/>
            <w:placeholder>
              <w:docPart w:val="319CB31FB1C8444983DFF47D83CB230F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Wie lassen sich die Risiken verringern bzw. vermeiden?</w:t>
                </w:r>
              </w:p>
            </w:tc>
          </w:sdtContent>
        </w:sdt>
      </w:tr>
      <w:tr w:rsidR="00A73ABD" w:rsidRPr="00710322" w:rsidTr="00964A14">
        <w:sdt>
          <w:sdtPr>
            <w:rPr>
              <w:rStyle w:val="Platzhaltertext"/>
              <w:color w:val="808080" w:themeColor="background1" w:themeShade="80"/>
            </w:rPr>
            <w:id w:val="570620417"/>
            <w:placeholder>
              <w:docPart w:val="B6E6FA57CA56491FBDB87FAC6B562DCD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rPr>
                    <w:rStyle w:val="Platzhaltertext"/>
                    <w:color w:val="808080" w:themeColor="background1" w:themeShade="80"/>
                  </w:rPr>
                </w:pPr>
                <w:r w:rsidRPr="000D3745">
                  <w:rPr>
                    <w:rStyle w:val="Platzhaltertext"/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723600229"/>
            <w:placeholder>
              <w:docPart w:val="952956EEED8C4A9B9EC98FFBD864FF31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1552799522"/>
            <w:placeholder>
              <w:docPart w:val="DE6185A4181F473E998733453162BEF6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1838727002"/>
            <w:placeholder>
              <w:docPart w:val="898B52F859404D66995D41CDC22E69DB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Wie lassen sich die Risiken verringern bzw. vermeiden?</w:t>
                </w:r>
              </w:p>
            </w:tc>
          </w:sdtContent>
        </w:sdt>
      </w:tr>
      <w:tr w:rsidR="00A73ABD" w:rsidRPr="00710322" w:rsidTr="00964A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cs="Segoe UI"/>
            </w:rPr>
            <w:id w:val="1611857214"/>
            <w:placeholder>
              <w:docPart w:val="EE0675F5BE7E4D7A92263800D553491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2766DE" w:rsidRDefault="00A73ABD" w:rsidP="00964A14">
                <w:pPr>
                  <w:spacing w:after="120"/>
                  <w:rPr>
                    <w:rFonts w:ascii="Segoe UI" w:hAnsi="Segoe UI" w:cs="Segoe UI"/>
                    <w:b w:val="0"/>
                  </w:rPr>
                </w:pPr>
                <w:r w:rsidRPr="000D3745">
                  <w:rPr>
                    <w:rStyle w:val="Platzhaltertext"/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</w:rPr>
            <w:id w:val="752081002"/>
            <w:placeholder>
              <w:docPart w:val="198C4C1EB3BA44FAA8179AE1C6D797D7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5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2766DE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990324768"/>
            <w:placeholder>
              <w:docPart w:val="D569BAACCB1349F5927E227EB06C771F"/>
            </w:placeholder>
            <w:showingPlcHdr/>
            <w:dropDownList>
              <w:listItem w:value="Wählen Sie ein Element aus."/>
              <w:listItem w:displayText="gering" w:value="gering"/>
              <w:listItem w:displayText="mittel" w:value="mittel"/>
              <w:listItem w:displayText="gross" w:value="gross"/>
            </w:dropDownList>
          </w:sdtPr>
          <w:sdtEndPr/>
          <w:sdtContent>
            <w:tc>
              <w:tcPr>
                <w:tcW w:w="1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84043728"/>
            <w:placeholder>
              <w:docPart w:val="DCCBB407044046708368AACAF67BAABD"/>
            </w:placeholder>
            <w:showingPlcHdr/>
          </w:sdtPr>
          <w:sdtEndPr/>
          <w:sdtContent>
            <w:tc>
              <w:tcPr>
                <w:tcW w:w="37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0D3745" w:rsidRDefault="00A73ABD" w:rsidP="00964A14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0D3745">
                  <w:rPr>
                    <w:rFonts w:ascii="Segoe UI" w:hAnsi="Segoe UI" w:cs="Segoe UI"/>
                    <w:color w:val="808080" w:themeColor="background1" w:themeShade="80"/>
                  </w:rPr>
                  <w:t>Wie lassen sich die Risiken verringern bzw. vermeiden?</w:t>
                </w:r>
              </w:p>
            </w:tc>
          </w:sdtContent>
        </w:sdt>
      </w:tr>
    </w:tbl>
    <w:p w:rsidR="004B2EA0" w:rsidRDefault="004B2EA0" w:rsidP="005E0596"/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A73ABD" w:rsidRPr="00710322" w:rsidTr="00964A14">
        <w:tc>
          <w:tcPr>
            <w:tcW w:w="9209" w:type="dxa"/>
            <w:gridSpan w:val="2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Nachhaltigkeitsbeurteilung (gemäss den folgenden Dimensionen)</w:t>
            </w:r>
          </w:p>
        </w:tc>
      </w:tr>
      <w:tr w:rsidR="00A73ABD" w:rsidRPr="00710322" w:rsidTr="00964A14">
        <w:tc>
          <w:tcPr>
            <w:tcW w:w="2405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Wirtschaft</w:t>
            </w:r>
          </w:p>
        </w:tc>
        <w:sdt>
          <w:sdtPr>
            <w:rPr>
              <w:rStyle w:val="Platzhaltertext"/>
              <w:rFonts w:cs="Segoe UI"/>
              <w:sz w:val="20"/>
            </w:rPr>
            <w:id w:val="-146212836"/>
            <w:placeholder>
              <w:docPart w:val="1B76B9E1A5B7453597C731A0A9FCC483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tcW w:w="6804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0D3745">
                  <w:rPr>
                    <w:rStyle w:val="Platzhaltertext"/>
                    <w:rFonts w:cs="Segoe UI"/>
                    <w:sz w:val="20"/>
                  </w:rPr>
                  <w:t>Positive und negative Auswirkungen des Projekts auf die Dimension (nur falls vorhanden)</w:t>
                </w:r>
              </w:p>
            </w:tc>
          </w:sdtContent>
        </w:sdt>
      </w:tr>
      <w:tr w:rsidR="00A73ABD" w:rsidRPr="00710322" w:rsidTr="00964A14">
        <w:tc>
          <w:tcPr>
            <w:tcW w:w="2405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Gesellschaft</w:t>
            </w:r>
          </w:p>
        </w:tc>
        <w:sdt>
          <w:sdtPr>
            <w:rPr>
              <w:rFonts w:cs="Segoe UI"/>
              <w:sz w:val="20"/>
              <w:szCs w:val="20"/>
            </w:rPr>
            <w:id w:val="912362296"/>
            <w:placeholder>
              <w:docPart w:val="EDBC1F99B6364071BA363AD84ADBBC78"/>
            </w:placeholder>
            <w:showingPlcHdr/>
          </w:sdtPr>
          <w:sdtEndPr/>
          <w:sdtContent>
            <w:tc>
              <w:tcPr>
                <w:tcW w:w="6804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0D3745">
                  <w:rPr>
                    <w:rStyle w:val="Platzhaltertext"/>
                    <w:rFonts w:cs="Segoe UI"/>
                    <w:sz w:val="20"/>
                  </w:rPr>
                  <w:t>Positive und negative Auswirkungen des Projekts auf die Dimension (nur falls vorhanden)</w:t>
                </w:r>
              </w:p>
            </w:tc>
          </w:sdtContent>
        </w:sdt>
      </w:tr>
      <w:tr w:rsidR="00A73ABD" w:rsidRPr="00710322" w:rsidTr="00964A14">
        <w:trPr>
          <w:trHeight w:val="64"/>
        </w:trPr>
        <w:tc>
          <w:tcPr>
            <w:tcW w:w="2405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Umwelt</w:t>
            </w:r>
          </w:p>
        </w:tc>
        <w:sdt>
          <w:sdtPr>
            <w:rPr>
              <w:rStyle w:val="Platzhaltertext"/>
              <w:rFonts w:cs="Segoe UI"/>
              <w:sz w:val="20"/>
            </w:rPr>
            <w:id w:val="796417154"/>
            <w:placeholder>
              <w:docPart w:val="1A9F51EBE2584018ABC0BD583A9A34C1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tcW w:w="6804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0D3745">
                  <w:rPr>
                    <w:rStyle w:val="Platzhaltertext"/>
                    <w:rFonts w:cs="Segoe UI"/>
                    <w:sz w:val="20"/>
                  </w:rPr>
                  <w:t>Positive und negative Auswirkungen des Projekts auf die Dimension (nur falls vorhanden)</w:t>
                </w:r>
              </w:p>
            </w:tc>
          </w:sdtContent>
        </w:sdt>
      </w:tr>
    </w:tbl>
    <w:p w:rsidR="00A73ABD" w:rsidRDefault="00A73ABD" w:rsidP="005E0596"/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="00A73ABD" w:rsidRPr="00710322" w:rsidTr="00964A14">
        <w:tc>
          <w:tcPr>
            <w:tcW w:w="9209" w:type="dxa"/>
            <w:gridSpan w:val="2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Weitere Bemerkungen</w:t>
            </w:r>
          </w:p>
        </w:tc>
      </w:tr>
      <w:tr w:rsidR="00A73ABD" w:rsidRPr="00710322" w:rsidTr="00964A14">
        <w:sdt>
          <w:sdtPr>
            <w:rPr>
              <w:rFonts w:cs="Segoe UI"/>
              <w:szCs w:val="20"/>
            </w:rPr>
            <w:id w:val="-1855339517"/>
            <w:placeholder>
              <w:docPart w:val="151A506C6D8C48B885ED9A4C0F133E5D"/>
            </w:placeholder>
            <w:showingPlcHdr/>
          </w:sdtPr>
          <w:sdtEndPr/>
          <w:sdtContent>
            <w:tc>
              <w:tcPr>
                <w:tcW w:w="2405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-711661773"/>
            <w:placeholder>
              <w:docPart w:val="A10A6ACF349941C5A93DF01CB8823036"/>
            </w:placeholder>
            <w:showingPlcHdr/>
          </w:sdtPr>
          <w:sdtEndPr/>
          <w:sdtContent>
            <w:tc>
              <w:tcPr>
                <w:tcW w:w="6804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CE1887">
                  <w:rPr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710322" w:rsidTr="00964A14">
        <w:sdt>
          <w:sdtPr>
            <w:rPr>
              <w:rFonts w:cs="Segoe UI"/>
              <w:szCs w:val="20"/>
            </w:rPr>
            <w:id w:val="-341009097"/>
            <w:placeholder>
              <w:docPart w:val="920C9A2EE01F49CB8D567A7C20E6CBFB"/>
            </w:placeholder>
            <w:showingPlcHdr/>
          </w:sdtPr>
          <w:sdtEndPr/>
          <w:sdtContent>
            <w:tc>
              <w:tcPr>
                <w:tcW w:w="2405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854309887"/>
            <w:placeholder>
              <w:docPart w:val="F2C1716200A948C1883A51E917EC2715"/>
            </w:placeholder>
            <w:showingPlcHdr/>
          </w:sdtPr>
          <w:sdtEndPr/>
          <w:sdtContent>
            <w:tc>
              <w:tcPr>
                <w:tcW w:w="6804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CE1887">
                  <w:rPr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710322" w:rsidTr="00964A14">
        <w:trPr>
          <w:trHeight w:val="64"/>
        </w:trPr>
        <w:sdt>
          <w:sdtPr>
            <w:rPr>
              <w:rFonts w:cs="Segoe UI"/>
              <w:szCs w:val="20"/>
            </w:rPr>
            <w:id w:val="2030834929"/>
            <w:placeholder>
              <w:docPart w:val="F51B52B57D724659885CF610A0D1CFF5"/>
            </w:placeholder>
            <w:showingPlcHdr/>
          </w:sdtPr>
          <w:sdtEndPr/>
          <w:sdtContent>
            <w:tc>
              <w:tcPr>
                <w:tcW w:w="2405" w:type="dxa"/>
              </w:tcPr>
              <w:p w:rsidR="00A73ABD" w:rsidRPr="00710322" w:rsidRDefault="00A73ABD" w:rsidP="00964A14">
                <w:pPr>
                  <w:spacing w:after="120"/>
                  <w:rPr>
                    <w:rFonts w:cs="Segoe UI"/>
                    <w:szCs w:val="20"/>
                  </w:rPr>
                </w:pPr>
                <w:r w:rsidRPr="00710322">
                  <w:rPr>
                    <w:rStyle w:val="Platzhaltertext"/>
                    <w:rFonts w:cs="Segoe UI"/>
                    <w:szCs w:val="20"/>
                  </w:rPr>
                  <w:t>Weitere Angaben falls notwendig.</w:t>
                </w:r>
              </w:p>
            </w:tc>
          </w:sdtContent>
        </w:sdt>
        <w:sdt>
          <w:sdtPr>
            <w:rPr>
              <w:rStyle w:val="Platzhaltertext"/>
            </w:rPr>
            <w:id w:val="-47384058"/>
            <w:placeholder>
              <w:docPart w:val="7914A97CE9C54F71AB2FF37CA42D4B89"/>
            </w:placeholder>
            <w:showingPlcHdr/>
          </w:sdtPr>
          <w:sdtEndPr>
            <w:rPr>
              <w:rStyle w:val="Platzhaltertext"/>
            </w:rPr>
          </w:sdtEndPr>
          <w:sdtContent>
            <w:tc>
              <w:tcPr>
                <w:tcW w:w="6804" w:type="dxa"/>
              </w:tcPr>
              <w:p w:rsidR="00A73ABD" w:rsidRPr="00EA7443" w:rsidRDefault="00EA7443" w:rsidP="00EA7443">
                <w:pPr>
                  <w:spacing w:after="120"/>
                  <w:rPr>
                    <w:rStyle w:val="Platzhaltertext"/>
                  </w:rPr>
                </w:pPr>
                <w:r w:rsidRPr="00CE1887">
                  <w:rPr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</w:tbl>
    <w:p w:rsidR="00A73ABD" w:rsidRDefault="00A73ABD" w:rsidP="00A73ABD"/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A73ABD" w:rsidRPr="00710322" w:rsidTr="00964A14">
        <w:tc>
          <w:tcPr>
            <w:tcW w:w="9322" w:type="dxa"/>
            <w:shd w:val="clear" w:color="auto" w:fill="D9D9D9" w:themeFill="background1" w:themeFillShade="D9"/>
          </w:tcPr>
          <w:p w:rsidR="00A73ABD" w:rsidRPr="00710322" w:rsidRDefault="00A73ABD" w:rsidP="00964A14">
            <w:pPr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</w:rPr>
              <w:t>Stellungnahme des RET/LTAG</w:t>
            </w:r>
          </w:p>
        </w:tc>
      </w:tr>
      <w:tr w:rsidR="00A73ABD" w:rsidRPr="00710322" w:rsidTr="00964A14">
        <w:tc>
          <w:tcPr>
            <w:tcW w:w="9322" w:type="dxa"/>
          </w:tcPr>
          <w:p w:rsidR="00A73ABD" w:rsidRPr="00710322" w:rsidRDefault="00E46C83" w:rsidP="00964A14">
            <w:pPr>
              <w:spacing w:after="120"/>
              <w:rPr>
                <w:rFonts w:cs="Segoe UI"/>
                <w:szCs w:val="20"/>
              </w:rPr>
            </w:pPr>
            <w:sdt>
              <w:sdtPr>
                <w:rPr>
                  <w:rFonts w:cs="Segoe UI"/>
                  <w:szCs w:val="20"/>
                </w:rPr>
                <w:id w:val="-1571418086"/>
                <w:placeholder>
                  <w:docPart w:val="141BF7CEE0394506B480222D099E1731"/>
                </w:placeholder>
                <w:showingPlcHdr/>
              </w:sdtPr>
              <w:sdtEndPr/>
              <w:sdtContent>
                <w:r w:rsidR="00A73ABD" w:rsidRPr="00710322">
                  <w:rPr>
                    <w:rStyle w:val="Platzhaltertext"/>
                    <w:rFonts w:cs="Segoe UI"/>
                    <w:szCs w:val="20"/>
                  </w:rPr>
                  <w:t>Wie schätzt der RET/LTAG das Projekt ein, hinsichtlich inhaltlicher Ausrichtung, Projektträgerschaft/Organisation, Kosten und Finanzierung und regionaler Abstützung sowie Wertschöpfungspotential? Antrag bezüglich Mitfinanzierung in welcher Höhe?</w:t>
                </w:r>
              </w:sdtContent>
            </w:sdt>
          </w:p>
          <w:p w:rsidR="00A73ABD" w:rsidRPr="00710322" w:rsidRDefault="00A73ABD" w:rsidP="00964A14">
            <w:pPr>
              <w:spacing w:after="120"/>
              <w:rPr>
                <w:rFonts w:cs="Segoe UI"/>
                <w:szCs w:val="20"/>
              </w:rPr>
            </w:pPr>
          </w:p>
        </w:tc>
      </w:tr>
    </w:tbl>
    <w:p w:rsidR="00A73ABD" w:rsidRDefault="00A73ABD" w:rsidP="00A73ABD"/>
    <w:p w:rsidR="00A73ABD" w:rsidRPr="00710322" w:rsidRDefault="00A73ABD" w:rsidP="00A73ABD">
      <w:pPr>
        <w:rPr>
          <w:rFonts w:cs="Segoe UI"/>
        </w:rPr>
      </w:pPr>
      <w:r w:rsidRPr="00710322">
        <w:rPr>
          <w:rFonts w:cs="Segoe UI"/>
        </w:rPr>
        <w:t>Datum und Unterschrift RET (elektronisch ausreichend)</w:t>
      </w:r>
    </w:p>
    <w:p w:rsidR="00A73ABD" w:rsidRPr="00710322" w:rsidRDefault="00A73ABD" w:rsidP="00A73ABD">
      <w:pPr>
        <w:rPr>
          <w:rFonts w:cs="Segoe UI"/>
        </w:rPr>
      </w:pPr>
    </w:p>
    <w:p w:rsidR="00A73ABD" w:rsidRPr="00710322" w:rsidRDefault="00A73ABD" w:rsidP="00A73ABD">
      <w:pPr>
        <w:rPr>
          <w:rFonts w:cs="Segoe UI"/>
        </w:rPr>
      </w:pPr>
    </w:p>
    <w:p w:rsidR="00A73ABD" w:rsidRPr="00710322" w:rsidRDefault="00A73ABD" w:rsidP="00A73ABD">
      <w:pPr>
        <w:rPr>
          <w:rFonts w:cs="Segoe UI"/>
        </w:rPr>
      </w:pPr>
      <w:r w:rsidRPr="00710322">
        <w:rPr>
          <w:rFonts w:cs="Segoe UI"/>
          <w:u w:val="single"/>
        </w:rPr>
        <w:t>Beilagen / Link</w:t>
      </w:r>
      <w:r w:rsidRPr="00710322">
        <w:rPr>
          <w:rFonts w:cs="Segoe UI"/>
        </w:rPr>
        <w:t>:</w:t>
      </w:r>
    </w:p>
    <w:p w:rsidR="00A73ABD" w:rsidRPr="00710322" w:rsidRDefault="00A73ABD" w:rsidP="00A73ABD">
      <w:pPr>
        <w:pStyle w:val="Listenabsatz"/>
        <w:numPr>
          <w:ilvl w:val="0"/>
          <w:numId w:val="21"/>
        </w:numPr>
        <w:rPr>
          <w:rFonts w:cs="Segoe UI"/>
        </w:rPr>
      </w:pPr>
      <w:r w:rsidRPr="00710322">
        <w:rPr>
          <w:rFonts w:cs="Segoe UI"/>
        </w:rPr>
        <w:t>Beilage Leistungs- und Wirkungsmessung (obligatorisch)l</w:t>
      </w:r>
    </w:p>
    <w:p w:rsidR="00A73ABD" w:rsidRPr="00710322" w:rsidRDefault="00A73ABD" w:rsidP="00A73ABD">
      <w:pPr>
        <w:pStyle w:val="Listenabsatz"/>
        <w:numPr>
          <w:ilvl w:val="0"/>
          <w:numId w:val="21"/>
        </w:numPr>
        <w:rPr>
          <w:rFonts w:cs="Segoe UI"/>
        </w:rPr>
      </w:pPr>
      <w:r w:rsidRPr="00710322">
        <w:rPr>
          <w:rFonts w:cs="Segoe UI"/>
        </w:rPr>
        <w:t>Budget mit Zeitplan (obligatorisch)</w:t>
      </w:r>
    </w:p>
    <w:p w:rsidR="00A73ABD" w:rsidRPr="00710322" w:rsidRDefault="00A73ABD" w:rsidP="00A73ABD">
      <w:pPr>
        <w:pStyle w:val="Listenabsatz"/>
        <w:numPr>
          <w:ilvl w:val="0"/>
          <w:numId w:val="21"/>
        </w:numPr>
        <w:rPr>
          <w:rFonts w:cs="Segoe UI"/>
        </w:rPr>
      </w:pPr>
      <w:r w:rsidRPr="00710322">
        <w:rPr>
          <w:rFonts w:cs="Segoe UI"/>
        </w:rPr>
        <w:t>Weitere Beilagen (fakultativ)</w:t>
      </w:r>
    </w:p>
    <w:p w:rsidR="00A73ABD" w:rsidRDefault="00A73ABD" w:rsidP="00A73ABD"/>
    <w:p w:rsidR="00A73ABD" w:rsidRDefault="00A73ABD" w:rsidP="00A73ABD">
      <w:pPr>
        <w:sectPr w:rsidR="00A73ABD" w:rsidSect="00A73ABD">
          <w:headerReference w:type="default" r:id="rId17"/>
          <w:footerReference w:type="default" r:id="rId18"/>
          <w:headerReference w:type="first" r:id="rId19"/>
          <w:footerReference w:type="first" r:id="rId20"/>
          <w:type w:val="continuous"/>
          <w:pgSz w:w="11906" w:h="16838"/>
          <w:pgMar w:top="1418" w:right="1134" w:bottom="1134" w:left="1701" w:header="567" w:footer="420" w:gutter="0"/>
          <w:cols w:space="708"/>
          <w:docGrid w:linePitch="360"/>
        </w:sectPr>
      </w:pPr>
    </w:p>
    <w:p w:rsidR="00A73ABD" w:rsidRPr="00710322" w:rsidRDefault="00A73ABD" w:rsidP="00A73ABD">
      <w:pPr>
        <w:pStyle w:val="berschrift4oNr"/>
      </w:pPr>
      <w:r w:rsidRPr="00710322">
        <w:lastRenderedPageBreak/>
        <w:t>Beilage 1: Leistungs- und Wirkungsmessung</w:t>
      </w:r>
    </w:p>
    <w:p w:rsidR="00A73ABD" w:rsidRDefault="00A73ABD" w:rsidP="00A73ABD"/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271"/>
        <w:gridCol w:w="4580"/>
        <w:gridCol w:w="5425"/>
      </w:tblGrid>
      <w:tr w:rsidR="00A73ABD" w:rsidRPr="00710322" w:rsidTr="000B5205">
        <w:trPr>
          <w:trHeight w:val="656"/>
        </w:trPr>
        <w:tc>
          <w:tcPr>
            <w:tcW w:w="149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456" w:hanging="456"/>
              <w:jc w:val="both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Projektart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371" w:hanging="371"/>
              <w:rPr>
                <w:rFonts w:cs="Segoe UI"/>
                <w:b/>
                <w:color w:val="FF0000"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 xml:space="preserve">Angestrebte Wirkungen </w:t>
            </w:r>
            <w:r w:rsidRPr="00710322">
              <w:rPr>
                <w:rFonts w:cs="Segoe UI"/>
                <w:b/>
                <w:color w:val="FF0000"/>
                <w:szCs w:val="20"/>
              </w:rPr>
              <w:t xml:space="preserve">(Outcomes) </w:t>
            </w:r>
          </w:p>
          <w:p w:rsidR="00A73ABD" w:rsidRPr="00710322" w:rsidRDefault="00A73ABD" w:rsidP="00964A14">
            <w:pPr>
              <w:ind w:left="371" w:hanging="371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des Projekts</w:t>
            </w:r>
          </w:p>
          <w:p w:rsidR="00A73ABD" w:rsidRPr="00710322" w:rsidRDefault="00A73ABD" w:rsidP="00964A14">
            <w:pPr>
              <w:ind w:left="371" w:hanging="371"/>
              <w:rPr>
                <w:rFonts w:cs="Segoe UI"/>
                <w:szCs w:val="20"/>
              </w:rPr>
            </w:pPr>
            <w:r w:rsidRPr="00710322">
              <w:rPr>
                <w:rFonts w:cs="Segoe UI"/>
                <w:szCs w:val="20"/>
              </w:rPr>
              <w:t>(</w:t>
            </w:r>
            <w:r>
              <w:rPr>
                <w:rFonts w:cs="Segoe UI"/>
                <w:szCs w:val="20"/>
              </w:rPr>
              <w:t>v</w:t>
            </w:r>
            <w:r w:rsidRPr="00710322">
              <w:rPr>
                <w:rFonts w:cs="Segoe UI"/>
                <w:szCs w:val="20"/>
              </w:rPr>
              <w:t>om Projektträger auszufüllen)</w:t>
            </w:r>
          </w:p>
          <w:p w:rsidR="00A73ABD" w:rsidRPr="00710322" w:rsidRDefault="00A73ABD" w:rsidP="00964A14">
            <w:pPr>
              <w:ind w:left="371" w:hanging="371"/>
              <w:rPr>
                <w:rFonts w:cs="Segoe UI"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379" w:hanging="379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 xml:space="preserve">Projektresultate </w:t>
            </w:r>
            <w:r w:rsidRPr="00710322">
              <w:rPr>
                <w:rFonts w:cs="Segoe UI"/>
                <w:b/>
                <w:color w:val="FF0000"/>
                <w:szCs w:val="20"/>
              </w:rPr>
              <w:t>(Outputs)</w:t>
            </w:r>
          </w:p>
          <w:p w:rsidR="00A73ABD" w:rsidRPr="00710322" w:rsidRDefault="00A73ABD" w:rsidP="00964A14">
            <w:pPr>
              <w:ind w:left="379" w:hanging="379"/>
              <w:rPr>
                <w:rFonts w:cs="Segoe UI"/>
                <w:szCs w:val="20"/>
              </w:rPr>
            </w:pPr>
            <w:r w:rsidRPr="00710322">
              <w:rPr>
                <w:rFonts w:cs="Segoe UI"/>
                <w:szCs w:val="20"/>
              </w:rPr>
              <w:t>(vom Projektträger auszufüllen)</w:t>
            </w:r>
          </w:p>
        </w:tc>
      </w:tr>
      <w:tr w:rsidR="00A73ABD" w:rsidRPr="00710322" w:rsidTr="000B5205">
        <w:trPr>
          <w:trHeight w:val="768"/>
        </w:trPr>
        <w:sdt>
          <w:sdtPr>
            <w:rPr>
              <w:rStyle w:val="Platzhaltertext"/>
              <w:rFonts w:cs="Segoe UI"/>
            </w:rPr>
            <w:id w:val="728882009"/>
            <w:placeholder>
              <w:docPart w:val="59700F7B05D14DE89CBE9FA2AD977D6F"/>
            </w:placeholder>
            <w:dropDownList>
              <w:listItem w:displayText="Wählen Sie eine Projektart aus." w:value="Wählen Sie eine Projektart aus."/>
              <w:listItem w:displayText="NRP-Kleinstprojekt (bis Fr. 20'000 NRP-Antrag à-fonds-perdu)" w:value="NRP-Kleinstprojekt (bis Fr. 20'000 NRP-Antrag à-fonds-perdu)"/>
              <w:listItem w:displayText="NRP-Konzeptprojekt (à-fonds-perdu)" w:value="NRP-Konzeptprojekt (à-fonds-perdu)"/>
              <w:listItem w:displayText="NRP-Umsetzungsprojekt (à-fonds-perdu)" w:value="NRP-Umsetzungsprojekt (à-fonds-perdu)"/>
              <w:listItem w:displayText="Investitionsprojekt (Darlehen)" w:value="Investitionsprojekt (Darlehen)"/>
              <w:listItem w:displayText="Kleinstinfrastrukturprojekt (à-fonds-perdu)" w:value="Kleinstinfrastrukturprojekt (à-fonds-perdu)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1496" w:type="pct"/>
              </w:tcPr>
              <w:p w:rsidR="00A73ABD" w:rsidRPr="00710322" w:rsidRDefault="00A73ABD" w:rsidP="00CE1887">
                <w:pPr>
                  <w:rPr>
                    <w:szCs w:val="20"/>
                  </w:rPr>
                </w:pPr>
                <w:r>
                  <w:rPr>
                    <w:rStyle w:val="Platzhaltertext"/>
                    <w:rFonts w:cs="Segoe UI"/>
                  </w:rPr>
                  <w:t>Wählen Sie eine Projektart aus.</w:t>
                </w:r>
              </w:p>
            </w:tc>
          </w:sdtContent>
        </w:sdt>
        <w:tc>
          <w:tcPr>
            <w:tcW w:w="1603" w:type="pct"/>
          </w:tcPr>
          <w:p w:rsidR="00A73ABD" w:rsidRPr="00710322" w:rsidRDefault="00E46C83" w:rsidP="00964A14">
            <w:pPr>
              <w:spacing w:after="120"/>
              <w:rPr>
                <w:rFonts w:cs="Segoe UI"/>
                <w:szCs w:val="20"/>
              </w:rPr>
            </w:pPr>
            <w:sdt>
              <w:sdtPr>
                <w:rPr>
                  <w:rFonts w:cs="Segoe UI"/>
                  <w:szCs w:val="20"/>
                </w:rPr>
                <w:id w:val="1804571953"/>
                <w:placeholder>
                  <w:docPart w:val="7D4A384F0F3840E69E2B2D7D60FE97E3"/>
                </w:placeholder>
                <w:showingPlcHdr/>
              </w:sdtPr>
              <w:sdtEndPr/>
              <w:sdtContent>
                <w:r w:rsidR="00A73ABD" w:rsidRPr="00CE1887">
                  <w:rPr>
                    <w:color w:val="808080" w:themeColor="background1" w:themeShade="80"/>
                  </w:rPr>
                  <w:t>Klicken Sie hier, um Text einzugeben.</w:t>
                </w:r>
              </w:sdtContent>
            </w:sdt>
          </w:p>
        </w:tc>
        <w:tc>
          <w:tcPr>
            <w:tcW w:w="1900" w:type="pct"/>
          </w:tcPr>
          <w:p w:rsidR="00A73ABD" w:rsidRPr="00710322" w:rsidRDefault="00E46C83" w:rsidP="00964A14">
            <w:pPr>
              <w:spacing w:after="120"/>
              <w:rPr>
                <w:rFonts w:cs="Segoe UI"/>
                <w:szCs w:val="20"/>
              </w:rPr>
            </w:pPr>
            <w:sdt>
              <w:sdtPr>
                <w:rPr>
                  <w:rFonts w:cs="Segoe UI"/>
                  <w:szCs w:val="20"/>
                </w:rPr>
                <w:id w:val="1669975809"/>
                <w:placeholder>
                  <w:docPart w:val="A8CDC4677D9E4FDA9EFBB37B0D825CDA"/>
                </w:placeholder>
                <w:showingPlcHdr/>
              </w:sdtPr>
              <w:sdtEndPr/>
              <w:sdtContent>
                <w:r w:rsidR="00A73ABD" w:rsidRPr="00CE1887">
                  <w:rPr>
                    <w:rStyle w:val="Platzhaltertext"/>
                    <w:rFonts w:cs="Segoe UI"/>
                    <w:color w:val="808080" w:themeColor="background1" w:themeShade="80"/>
                  </w:rPr>
                  <w:t>Klicken Sie hier, um Text einzugeben.</w:t>
                </w:r>
              </w:sdtContent>
            </w:sdt>
          </w:p>
        </w:tc>
      </w:tr>
      <w:tr w:rsidR="00A73ABD" w:rsidRPr="00710322" w:rsidTr="000B5205">
        <w:trPr>
          <w:trHeight w:val="311"/>
        </w:trPr>
        <w:tc>
          <w:tcPr>
            <w:tcW w:w="3100" w:type="pct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ind w:left="319" w:hanging="319"/>
              <w:rPr>
                <w:rFonts w:cs="Segoe UI"/>
                <w:b/>
                <w:szCs w:val="20"/>
              </w:rPr>
            </w:pPr>
            <w:r w:rsidRPr="00710322">
              <w:rPr>
                <w:rFonts w:cs="Segoe UI"/>
                <w:b/>
                <w:szCs w:val="20"/>
              </w:rPr>
              <w:t>Stossrichtungen gemäss UP 2024-2027</w:t>
            </w:r>
          </w:p>
          <w:p w:rsidR="00A73ABD" w:rsidRPr="00710322" w:rsidRDefault="00A73ABD" w:rsidP="00964A14">
            <w:pPr>
              <w:ind w:left="319" w:hanging="319"/>
              <w:rPr>
                <w:rFonts w:cs="Segoe UI"/>
                <w:b/>
                <w:szCs w:val="20"/>
              </w:rPr>
            </w:pP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710322" w:rsidRDefault="00A73ABD" w:rsidP="00964A14">
            <w:pPr>
              <w:spacing w:after="120"/>
              <w:rPr>
                <w:rFonts w:cs="Segoe UI"/>
                <w:szCs w:val="20"/>
              </w:rPr>
            </w:pPr>
            <w:r w:rsidRPr="00710322">
              <w:rPr>
                <w:rStyle w:val="Forlage1"/>
                <w:rFonts w:cs="Segoe UI"/>
                <w:b/>
              </w:rPr>
              <w:t>Querschnittsthema gemäss UP 2024-2027</w:t>
            </w:r>
          </w:p>
        </w:tc>
      </w:tr>
      <w:tr w:rsidR="00A73ABD" w:rsidRPr="00710322" w:rsidTr="000B5205">
        <w:trPr>
          <w:trHeight w:val="768"/>
        </w:trPr>
        <w:sdt>
          <w:sdtPr>
            <w:rPr>
              <w:rStyle w:val="Platzhaltertext"/>
              <w:rFonts w:cs="Segoe UI"/>
            </w:rPr>
            <w:id w:val="-1681813355"/>
            <w:placeholder>
              <w:docPart w:val="D4641DF3A657454E98A937FFC8781007"/>
            </w:placeholder>
            <w:showingPlcHdr/>
            <w:dropDownList>
              <w:listItem w:value="Wählen Sie ein Element aus."/>
              <w:listItem w:displayText="Standortentwicklung: Unternehmerische Kooperationen fördern" w:value="Standortentwicklung: Unternehmerische Kooperationen fördern"/>
              <w:listItem w:displayText="Standortentwicklung: Fachkräftepotentzial fördern" w:value="Standortentwicklung: Fachkräftepotentzial fördern"/>
              <w:listItem w:displayText="Standortentwicklung: Startup Förderung" w:value="Standortentwicklung: Startup Förderung"/>
              <w:listItem w:displayText="Standortentwicklung: Chancen der Digitalisierung nutzen (in der Standortentwicklung)" w:value="Standortentwicklung: Chancen der Digitalisierung nutzen (in der Standortentwicklung)"/>
              <w:listItem w:displayText="Standortentwicklung: Wirtschaftliche Vorranggebiete entwickeln" w:value="Standortentwicklung: Wirtschaftliche Vorranggebiete entwickeln"/>
              <w:listItem w:displayText="Tourismus: Produkte im Zeich der Qualitätsführerschaft entwickeln" w:value="Tourismus: Produkte im Zeich der Qualitätsführerschaft entwickeln"/>
              <w:listItem w:displayText="Tourismus: Chancen der Digitalisierung nutzen" w:value="Tourismus: Chancen der Digitalisierung nutzen"/>
              <w:listItem w:displayText="Tourismus: Lebensraum ausgewogen in Wert setzen" w:value="Tourismus: Lebensraum ausgewogen in Wert setzen"/>
              <w:listItem w:displayText="Tourismus: Agiles Destinationsmanagement etablieren" w:value="Tourismus: Agiles Destinationsmanagement etablieren"/>
              <w:listItem w:displayText="Regionalentwicklung: Ortskerne entwickeln" w:value="Regionalentwicklung: Ortskerne entwickeln"/>
              <w:listItem w:displayText="Regionalentwicklung: Baukulturelles Erbe in Wert setzen" w:value="Regionalentwicklung: Baukulturelles Erbe in Wert setzen"/>
              <w:listItem w:displayText="Regionalentwicklung: Regionale Kräfte aktivieren für eine nachhaltige Entwicklung" w:value="Regionalentwicklung: Regionale Kräfte aktivieren für eine nachhaltige Entwicklung"/>
              <w:listItem w:displayText="Regionalentwicklung: Aufbau von regionalen Wirtschaftskreisläufen" w:value="Regionalentwicklung: Aufbau von regionalen Wirtschaftskreisläufen"/>
              <w:listItem w:displayText="Regionalentwicklung: Chancen der Digitalisierung nutzen" w:value="Regionalentwicklung: Chancen der Digitalisierung nutzen"/>
              <w:listItem w:displayText="Tourismus interkantonal: Erlebnisregion LUV weiterentwickeln" w:value="Tourismus interkantonal: Erlebnisregion LUV weiterentwickeln"/>
            </w:dropDownList>
          </w:sdtPr>
          <w:sdtEndPr>
            <w:rPr>
              <w:rStyle w:val="Platzhaltertext"/>
              <w:rFonts w:cs="Times New Roman"/>
            </w:rPr>
          </w:sdtEndPr>
          <w:sdtContent>
            <w:tc>
              <w:tcPr>
                <w:tcW w:w="3100" w:type="pct"/>
                <w:gridSpan w:val="2"/>
                <w:tcBorders>
                  <w:right w:val="single" w:sz="4" w:space="0" w:color="auto"/>
                </w:tcBorders>
                <w:shd w:val="clear" w:color="auto" w:fill="FFFFFF" w:themeFill="background1"/>
              </w:tcPr>
              <w:p w:rsidR="00A73ABD" w:rsidRPr="00DD3E31" w:rsidRDefault="00A73ABD" w:rsidP="00964A14">
                <w:pPr>
                  <w:spacing w:after="120"/>
                  <w:rPr>
                    <w:rStyle w:val="Platzhaltertext"/>
                  </w:rPr>
                </w:pPr>
                <w:r w:rsidRPr="00CE1887">
                  <w:rPr>
                    <w:color w:val="808080" w:themeColor="background1" w:themeShade="80"/>
                  </w:rPr>
                  <w:t>Wählen Sie eine Stossrichtung aus.</w:t>
                </w:r>
              </w:p>
            </w:tc>
          </w:sdtContent>
        </w:sdt>
        <w:sdt>
          <w:sdtPr>
            <w:rPr>
              <w:rStyle w:val="Platzhaltertext"/>
              <w:rFonts w:cs="Segoe UI"/>
              <w:color w:val="808080" w:themeColor="background1" w:themeShade="80"/>
            </w:rPr>
            <w:id w:val="-16624762"/>
            <w:placeholder>
              <w:docPart w:val="64BE371C41BE4449A87F06AA27FA183F"/>
            </w:placeholder>
            <w:dropDownList>
              <w:listItem w:displayText="Kein Querschnittsthema" w:value="Kein Querschnittsthema"/>
              <w:listItem w:displayText="Digitalisierung" w:value="Digitalisierung"/>
              <w:listItem w:displayText="Nachhaltige Entwicklung" w:value="Nachhaltige Entwicklung"/>
              <w:listItem w:displayText="Lokale Wirtschaft" w:value="Lokale Wirtschaft"/>
            </w:dropDownList>
          </w:sdtPr>
          <w:sdtEndPr>
            <w:rPr>
              <w:rStyle w:val="Platzhaltertext"/>
            </w:rPr>
          </w:sdtEndPr>
          <w:sdtContent>
            <w:tc>
              <w:tcPr>
                <w:tcW w:w="1900" w:type="pc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  <w:p w:rsidR="00A73ABD" w:rsidRPr="00710322" w:rsidRDefault="00A73ABD" w:rsidP="00CE1887">
                <w:pPr>
                  <w:rPr>
                    <w:szCs w:val="20"/>
                  </w:rPr>
                </w:pPr>
                <w:r w:rsidRPr="00CE1887">
                  <w:rPr>
                    <w:rStyle w:val="Platzhaltertext"/>
                    <w:rFonts w:cs="Segoe UI"/>
                    <w:color w:val="808080" w:themeColor="background1" w:themeShade="80"/>
                  </w:rPr>
                  <w:t>Wählen Sie ein Querschnittsthema aus (falls vorhanden)</w:t>
                </w:r>
              </w:p>
            </w:tc>
          </w:sdtContent>
        </w:sdt>
      </w:tr>
    </w:tbl>
    <w:p w:rsidR="00A73ABD" w:rsidRDefault="00A73ABD" w:rsidP="00A73ABD"/>
    <w:tbl>
      <w:tblPr>
        <w:tblStyle w:val="HelleListe"/>
        <w:tblW w:w="5000" w:type="pct"/>
        <w:tblLook w:val="04A0" w:firstRow="1" w:lastRow="0" w:firstColumn="1" w:lastColumn="0" w:noHBand="0" w:noVBand="1"/>
      </w:tblPr>
      <w:tblGrid>
        <w:gridCol w:w="2515"/>
        <w:gridCol w:w="3709"/>
        <w:gridCol w:w="5194"/>
        <w:gridCol w:w="2858"/>
      </w:tblGrid>
      <w:tr w:rsidR="00A73ABD" w:rsidRPr="00EB1DDF" w:rsidTr="000B52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EB1DDF" w:rsidRDefault="00A73ABD" w:rsidP="00964A14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auto"/>
              </w:rPr>
            </w:pPr>
            <w:r w:rsidRPr="00EB1DDF">
              <w:rPr>
                <w:rFonts w:ascii="Segoe UI" w:hAnsi="Segoe UI" w:cs="Segoe UI"/>
                <w:color w:val="auto"/>
              </w:rPr>
              <w:t>Projektphasen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EB1DDF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EB1DDF">
              <w:rPr>
                <w:rFonts w:ascii="Segoe UI" w:hAnsi="Segoe UI" w:cs="Segoe UI"/>
                <w:color w:val="auto"/>
              </w:rPr>
              <w:t>Massnahmen/Inhalte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EB1DDF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EB1DDF">
              <w:rPr>
                <w:rFonts w:ascii="Segoe UI" w:hAnsi="Segoe UI" w:cs="Segoe UI"/>
                <w:color w:val="auto"/>
              </w:rPr>
              <w:t>Meilenstein (Output)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73ABD" w:rsidRPr="00EB1DDF" w:rsidRDefault="00A73ABD" w:rsidP="00964A14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auto"/>
              </w:rPr>
            </w:pPr>
            <w:r w:rsidRPr="00EB1DDF">
              <w:rPr>
                <w:rFonts w:ascii="Segoe UI" w:hAnsi="Segoe UI" w:cs="Segoe UI"/>
                <w:color w:val="auto"/>
              </w:rPr>
              <w:t>Zeitpunkt</w:t>
            </w:r>
          </w:p>
        </w:tc>
      </w:tr>
      <w:tr w:rsidR="00A73ABD" w:rsidRPr="00EB1DDF" w:rsidTr="000B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cs="Segoe UI"/>
              <w:color w:val="808080" w:themeColor="background1" w:themeShade="80"/>
            </w:rPr>
            <w:id w:val="-681432615"/>
            <w:placeholder>
              <w:docPart w:val="A8CA888714DF4D66A3921D89F56ED8E2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B2057F" w:rsidRDefault="00A73ABD" w:rsidP="00C715F7">
                <w:pPr>
                  <w:spacing w:after="120"/>
                  <w:rPr>
                    <w:rFonts w:ascii="Segoe UI" w:hAnsi="Segoe UI" w:cs="Segoe UI"/>
                    <w:b w:val="0"/>
                  </w:rPr>
                </w:pPr>
                <w:r w:rsidRPr="00B2057F">
                  <w:rPr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126923948"/>
            <w:placeholder>
              <w:docPart w:val="6B33C63520C74E3CACCE1FCC31BCDC38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955DE8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955DE8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</w:rPr>
            <w:id w:val="-857651333"/>
            <w:placeholder>
              <w:docPart w:val="C03E4FC478DA4566829F4D87F8D7792E"/>
            </w:placeholder>
            <w:showingPlcHdr/>
          </w:sdtPr>
          <w:sdtEndPr/>
          <w:sdtContent>
            <w:tc>
              <w:tcPr>
                <w:tcW w:w="1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8F7DDC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8F7DDC">
                  <w:rPr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845008229"/>
            <w:placeholder>
              <w:docPart w:val="66D5B810D31044B99A12F82441D301F1"/>
            </w:placeholder>
            <w:showingPlcHdr/>
          </w:sdtPr>
          <w:sdtEndPr/>
          <w:sdtContent>
            <w:tc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AE3178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AE3178">
                  <w:rPr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EB1DDF" w:rsidTr="000B5205">
        <w:sdt>
          <w:sdtPr>
            <w:rPr>
              <w:rFonts w:cs="Segoe UI"/>
            </w:rPr>
            <w:id w:val="1842732266"/>
            <w:placeholder>
              <w:docPart w:val="5ABD543E41444B6085EBD361EB17520E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B2057F" w:rsidRDefault="00A73ABD" w:rsidP="00C715F7">
                <w:pPr>
                  <w:spacing w:after="120"/>
                  <w:rPr>
                    <w:rFonts w:ascii="Segoe UI" w:hAnsi="Segoe UI" w:cs="Segoe UI"/>
                  </w:rPr>
                </w:pPr>
                <w:r w:rsidRPr="00B2057F">
                  <w:rPr>
                    <w:rStyle w:val="Platzhaltertext"/>
                    <w:rFonts w:ascii="Segoe UI" w:hAnsi="Segoe UI" w:cs="Segoe UI"/>
                    <w:b w:val="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1478190720"/>
            <w:placeholder>
              <w:docPart w:val="DC6F1C5CD703461EB86E45C920A1E6AD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955DE8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  <w:color w:val="808080" w:themeColor="background1" w:themeShade="80"/>
                  </w:rPr>
                </w:pPr>
                <w:r w:rsidRPr="00955DE8">
                  <w:rPr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845542134"/>
            <w:placeholder>
              <w:docPart w:val="1842B287FD75434A8AAC61DD2BF7A55C"/>
            </w:placeholder>
            <w:showingPlcHdr/>
          </w:sdtPr>
          <w:sdtEndPr/>
          <w:sdtContent>
            <w:tc>
              <w:tcPr>
                <w:tcW w:w="1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18734F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18734F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402344926"/>
            <w:placeholder>
              <w:docPart w:val="64BF36C061B9446B92EC2A509D84C53B"/>
            </w:placeholder>
            <w:showingPlcHdr/>
          </w:sdtPr>
          <w:sdtEndPr/>
          <w:sdtContent>
            <w:tc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715AAF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715AAF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EB1DDF" w:rsidTr="000B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cs="Segoe UI"/>
              <w:color w:val="808080" w:themeColor="background1" w:themeShade="80"/>
            </w:rPr>
            <w:id w:val="367650788"/>
            <w:placeholder>
              <w:docPart w:val="301F9505BDB04E27AB4E7F9F06663FF5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B2057F" w:rsidRDefault="00A73ABD" w:rsidP="00C715F7">
                <w:pPr>
                  <w:spacing w:after="120"/>
                  <w:rPr>
                    <w:rFonts w:ascii="Segoe UI" w:hAnsi="Segoe UI" w:cs="Segoe UI"/>
                    <w:b w:val="0"/>
                  </w:rPr>
                </w:pPr>
                <w:r w:rsidRPr="00B2057F">
                  <w:rPr>
                    <w:rStyle w:val="Platzhaltertext"/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528011613"/>
            <w:placeholder>
              <w:docPart w:val="AB9F02D5A33944E6945E9FA792BAA794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55DE8" w:rsidRPr="00955DE8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  <w:color w:val="808080" w:themeColor="background1" w:themeShade="80"/>
                  </w:rPr>
                </w:pPr>
                <w:r w:rsidRPr="00955DE8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</w:rPr>
            <w:id w:val="135615269"/>
            <w:placeholder>
              <w:docPart w:val="A7891C40FCFD46F79FAD1C760BB901A2"/>
            </w:placeholder>
            <w:showingPlcHdr/>
          </w:sdtPr>
          <w:sdtEndPr/>
          <w:sdtContent>
            <w:tc>
              <w:tcPr>
                <w:tcW w:w="1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CD70F4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CD70F4">
                  <w:rPr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422333845"/>
            <w:placeholder>
              <w:docPart w:val="CD7005349FE44817A8AE3C61D2BF1ECE"/>
            </w:placeholder>
            <w:showingPlcHdr/>
          </w:sdtPr>
          <w:sdtEndPr/>
          <w:sdtContent>
            <w:tc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4E1703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4E1703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EB1DDF" w:rsidTr="000B5205">
        <w:sdt>
          <w:sdtPr>
            <w:rPr>
              <w:rFonts w:cs="Segoe UI"/>
            </w:rPr>
            <w:id w:val="173239941"/>
            <w:placeholder>
              <w:docPart w:val="BA61EAFA6E784C319E26DCD82076116A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D069E4" w:rsidRDefault="00A73ABD" w:rsidP="00C715F7">
                <w:pPr>
                  <w:spacing w:after="120"/>
                  <w:rPr>
                    <w:rFonts w:ascii="Segoe UI" w:hAnsi="Segoe UI" w:cs="Segoe UI"/>
                    <w:b w:val="0"/>
                  </w:rPr>
                </w:pPr>
                <w:r w:rsidRPr="00D069E4">
                  <w:rPr>
                    <w:rStyle w:val="Platzhaltertext"/>
                    <w:rFonts w:ascii="Segoe UI" w:hAnsi="Segoe UI" w:cs="Segoe UI"/>
                    <w:b w:val="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905802461"/>
            <w:placeholder>
              <w:docPart w:val="51160F08621A447194D55AFB355DB83A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955DE8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955DE8">
                  <w:rPr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1573804491"/>
            <w:placeholder>
              <w:docPart w:val="A6ED090C81864B1898D8D38733587E74"/>
            </w:placeholder>
            <w:showingPlcHdr/>
          </w:sdtPr>
          <w:sdtEndPr/>
          <w:sdtContent>
            <w:tc>
              <w:tcPr>
                <w:tcW w:w="1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BF7978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BF7978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1333024997"/>
            <w:placeholder>
              <w:docPart w:val="2B9BF827BEB441A882BC3CB5952F02C2"/>
            </w:placeholder>
            <w:showingPlcHdr/>
          </w:sdtPr>
          <w:sdtEndPr/>
          <w:sdtContent>
            <w:tc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1F0D0D" w:rsidRDefault="00A73ABD" w:rsidP="00C715F7">
                <w:pPr>
                  <w:spacing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1F0D0D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  <w:tr w:rsidR="00A73ABD" w:rsidRPr="00EB1DDF" w:rsidTr="000B52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rPr>
              <w:rFonts w:cs="Segoe UI"/>
              <w:color w:val="808080" w:themeColor="background1" w:themeShade="80"/>
            </w:rPr>
            <w:id w:val="1080556745"/>
            <w:placeholder>
              <w:docPart w:val="6AF0D8CC214F461B8C836B878DAA3D6C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81373B" w:rsidRDefault="00A73ABD" w:rsidP="00C715F7">
                <w:pPr>
                  <w:spacing w:after="120"/>
                  <w:rPr>
                    <w:rFonts w:ascii="Segoe UI" w:hAnsi="Segoe UI" w:cs="Segoe UI"/>
                    <w:b w:val="0"/>
                  </w:rPr>
                </w:pPr>
                <w:r w:rsidRPr="0081373B">
                  <w:rPr>
                    <w:rStyle w:val="Platzhaltertext"/>
                    <w:rFonts w:ascii="Segoe UI" w:hAnsi="Segoe UI" w:cs="Segoe UI"/>
                    <w:b w:val="0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1080563408"/>
            <w:placeholder>
              <w:docPart w:val="1F6EA3DB12204CCD92705D80E015AE94"/>
            </w:placeholder>
            <w:showingPlcHdr/>
          </w:sdtPr>
          <w:sdtEndPr/>
          <w:sdtContent>
            <w:tc>
              <w:tcPr>
                <w:tcW w:w="12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955DE8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955DE8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874227318"/>
            <w:placeholder>
              <w:docPart w:val="B31A2397E97242A0984C6678A03CB2A4"/>
            </w:placeholder>
            <w:showingPlcHdr/>
          </w:sdtPr>
          <w:sdtEndPr/>
          <w:sdtContent>
            <w:tc>
              <w:tcPr>
                <w:tcW w:w="18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BF7978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BF7978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</w:rPr>
            <w:id w:val="-927423348"/>
            <w:placeholder>
              <w:docPart w:val="F53791A61AE043DC97E6386F7AD4E2C7"/>
            </w:placeholder>
            <w:showingPlcHdr/>
          </w:sdtPr>
          <w:sdtEndPr/>
          <w:sdtContent>
            <w:tc>
              <w:tcPr>
                <w:tcW w:w="10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73ABD" w:rsidRPr="00622493" w:rsidRDefault="00A73ABD" w:rsidP="00C715F7">
                <w:pPr>
                  <w:spacing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Segoe UI" w:hAnsi="Segoe UI" w:cs="Segoe UI"/>
                  </w:rPr>
                </w:pPr>
                <w:r w:rsidRPr="00622493">
                  <w:rPr>
                    <w:rStyle w:val="Platzhaltertext"/>
                    <w:rFonts w:ascii="Segoe UI" w:hAnsi="Segoe UI" w:cs="Segoe UI"/>
                    <w:color w:val="808080" w:themeColor="background1" w:themeShade="80"/>
                  </w:rPr>
                  <w:t>Klicken Sie hier, um Text einzugeben.</w:t>
                </w:r>
              </w:p>
            </w:tc>
          </w:sdtContent>
        </w:sdt>
      </w:tr>
    </w:tbl>
    <w:p w:rsidR="00A73ABD" w:rsidRDefault="00A73ABD" w:rsidP="00A73ABD"/>
    <w:tbl>
      <w:tblPr>
        <w:tblStyle w:val="Tabellenraster4"/>
        <w:tblW w:w="5000" w:type="pct"/>
        <w:tblLook w:val="04A0" w:firstRow="1" w:lastRow="0" w:firstColumn="1" w:lastColumn="0" w:noHBand="0" w:noVBand="1"/>
      </w:tblPr>
      <w:tblGrid>
        <w:gridCol w:w="3087"/>
        <w:gridCol w:w="3681"/>
        <w:gridCol w:w="3681"/>
        <w:gridCol w:w="3827"/>
      </w:tblGrid>
      <w:tr w:rsidR="00A73ABD" w:rsidRPr="00710322" w:rsidTr="000B5205">
        <w:trPr>
          <w:trHeight w:val="236"/>
        </w:trPr>
        <w:tc>
          <w:tcPr>
            <w:tcW w:w="1081" w:type="pct"/>
            <w:shd w:val="clear" w:color="auto" w:fill="D9D9D9" w:themeFill="background1" w:themeFillShade="D9"/>
          </w:tcPr>
          <w:p w:rsidR="00A73ABD" w:rsidRDefault="00A73ABD" w:rsidP="00823BA2">
            <w:pP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Wirkungsindikatoren</w:t>
            </w:r>
          </w:p>
          <w:p w:rsidR="00A73ABD" w:rsidRDefault="00A73ABD" w:rsidP="00823BA2">
            <w:pP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gemäss Arbeitshilfe</w:t>
            </w:r>
          </w:p>
          <w:p w:rsidR="00A73ABD" w:rsidRPr="00710322" w:rsidRDefault="00A73ABD" w:rsidP="00823BA2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(mind. 2 sind auszuwählen)</w:t>
            </w:r>
          </w:p>
        </w:tc>
        <w:tc>
          <w:tcPr>
            <w:tcW w:w="1289" w:type="pct"/>
            <w:shd w:val="clear" w:color="auto" w:fill="D9D9D9" w:themeFill="background1" w:themeFillShade="D9"/>
          </w:tcPr>
          <w:p w:rsidR="00A73ABD" w:rsidRDefault="00A73ABD" w:rsidP="00823BA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</w:rPr>
              <w:t xml:space="preserve">Konzept- oder </w:t>
            </w:r>
          </w:p>
          <w:p w:rsidR="00A73ABD" w:rsidRPr="00710322" w:rsidRDefault="00B1566F" w:rsidP="00823BA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</w:rPr>
              <w:t>Umsetzungspro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jekt</w:t>
            </w:r>
          </w:p>
        </w:tc>
        <w:tc>
          <w:tcPr>
            <w:tcW w:w="1289" w:type="pct"/>
            <w:shd w:val="clear" w:color="auto" w:fill="D9D9D9" w:themeFill="background1" w:themeFillShade="D9"/>
          </w:tcPr>
          <w:p w:rsidR="00A73ABD" w:rsidRPr="00710322" w:rsidRDefault="00A73ABD" w:rsidP="00823BA2">
            <w:pPr>
              <w:rPr>
                <w:rFonts w:ascii="Segoe UI" w:hAnsi="Segoe UI" w:cs="Segoe UI"/>
                <w:sz w:val="20"/>
                <w:szCs w:val="20"/>
                <w:lang w:eastAsia="de-DE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  <w:lang w:eastAsia="de-CH"/>
              </w:rPr>
              <w:t>Zielgrössen</w:t>
            </w:r>
          </w:p>
        </w:tc>
        <w:tc>
          <w:tcPr>
            <w:tcW w:w="1340" w:type="pct"/>
            <w:shd w:val="clear" w:color="auto" w:fill="D9D9D9" w:themeFill="background1" w:themeFillShade="D9"/>
          </w:tcPr>
          <w:p w:rsidR="00A73ABD" w:rsidRPr="00710322" w:rsidRDefault="00A73ABD" w:rsidP="00823BA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10322">
              <w:rPr>
                <w:rFonts w:ascii="Segoe UI" w:hAnsi="Segoe UI" w:cs="Segoe UI"/>
                <w:b/>
                <w:sz w:val="20"/>
                <w:szCs w:val="20"/>
              </w:rPr>
              <w:t>Bemerkungen</w:t>
            </w:r>
          </w:p>
        </w:tc>
      </w:tr>
      <w:tr w:rsidR="00A73ABD" w:rsidRPr="00710322" w:rsidTr="000B5205">
        <w:trPr>
          <w:trHeight w:val="236"/>
        </w:trPr>
        <w:tc>
          <w:tcPr>
            <w:tcW w:w="1081" w:type="pct"/>
            <w:shd w:val="clear" w:color="auto" w:fill="auto"/>
          </w:tcPr>
          <w:p w:rsidR="00A73ABD" w:rsidRPr="001D34C0" w:rsidRDefault="00E46C83" w:rsidP="00823BA2">
            <w:pPr>
              <w:spacing w:after="120"/>
              <w:rPr>
                <w:rStyle w:val="Platzhaltertext"/>
                <w:sz w:val="18"/>
              </w:rPr>
            </w:pPr>
            <w:sdt>
              <w:sdtPr>
                <w:rPr>
                  <w:rStyle w:val="Platzhaltertext"/>
                  <w:rFonts w:cs="Segoe UI"/>
                  <w:sz w:val="18"/>
                  <w:szCs w:val="20"/>
                </w:rPr>
                <w:id w:val="-2145032145"/>
                <w:placeholder>
                  <w:docPart w:val="88307844C711406D95557FBD230186E0"/>
                </w:placeholder>
              </w:sdtPr>
              <w:sdtEndPr>
                <w:rPr>
                  <w:rStyle w:val="Platzhaltertext"/>
                  <w:rFonts w:cs="Times New Roman"/>
                  <w:szCs w:val="24"/>
                </w:rPr>
              </w:sdtEndPr>
              <w:sdtContent>
                <w:sdt>
                  <w:sdtPr>
                    <w:rPr>
                      <w:rFonts w:cs="Segoe UI"/>
                      <w:color w:val="808080" w:themeColor="background1" w:themeShade="80"/>
                      <w:sz w:val="20"/>
                    </w:rPr>
                    <w:id w:val="-1530103992"/>
                    <w:placeholder>
                      <w:docPart w:val="2E3BCE86499C4F0DAEAA409C0B50E4D9"/>
                    </w:placeholder>
                    <w:showingPlcHdr/>
                    <w:dropDownList>
                      <w:listItem w:value="Wählen Sie ein Element aus."/>
                      <w:listItem w:displayText="Anzahl geschaffene Arbeitsplätze" w:value="Anzahl geschaffene Arbeitsplätze"/>
                      <w:listItem w:displayText="Umsatz aus Geschäftsmodell" w:value="Umsatz aus Geschäftsmodell"/>
                      <w:listItem w:displayText="Ausgelöste Investitionen" w:value="Ausgelöste Investitionen"/>
                      <w:listItem w:displayText="Anzahl verkaufte Einheiten" w:value="Anzahl verkaufte Einheiten"/>
                      <w:listItem w:displayText="Anzahl Coachings/betreute Geschäftsidee/Beratungen" w:value="Anzahl Coachings/betreute Geschäftsidee/Beratungen"/>
                      <w:listItem w:displayText="Anzahl Besucher/Gäste" w:value="Anzahl Besucher/Gäste"/>
                      <w:listItem w:displayText="Neue bzw. weiterentwickelte Angebote" w:value="Neue bzw. weiterentwickelte Angebote"/>
                      <w:listItem w:displayText="Sensibilisierung der Schlüsselakteure" w:value="Sensibilisierung der Schlüsselakteure"/>
                      <w:listItem w:displayText="Anzahl beteiligter Partner im Projekt" w:value="Anzahl beteiligter Partner im Projekt"/>
                      <w:listItem w:displayText="Erschlossene Flächen" w:value="Erschlossene Flächen"/>
                    </w:dropDownList>
                  </w:sdtPr>
                  <w:sdtEndPr/>
                  <w:sdtContent>
                    <w:r w:rsidR="00161A83" w:rsidRPr="00161A83">
                      <w:rPr>
                        <w:rFonts w:ascii="Segoe UI" w:hAnsi="Segoe UI" w:cs="Segoe UI"/>
                        <w:color w:val="808080" w:themeColor="background1" w:themeShade="80"/>
                        <w:sz w:val="20"/>
                      </w:rPr>
                      <w:t>Wählen Sie ein Element aus.</w:t>
                    </w:r>
                  </w:sdtContent>
                </w:sdt>
              </w:sdtContent>
            </w:sdt>
          </w:p>
        </w:tc>
        <w:sdt>
          <w:sdtPr>
            <w:rPr>
              <w:rFonts w:cs="Segoe UI"/>
              <w:color w:val="808080" w:themeColor="background1" w:themeShade="80"/>
              <w:sz w:val="20"/>
            </w:rPr>
            <w:id w:val="-1690913349"/>
            <w:placeholder>
              <w:docPart w:val="45479D99A63C454DBD6FE78CD4FA8BB1"/>
            </w:placeholder>
            <w:showingPlcHdr/>
            <w:dropDownList>
              <w:listItem w:displayText="Konzeptprojekt: Planzahlen Businessplan" w:value="Konzeptprojekt: Planzahlen Businessplan"/>
              <w:listItem w:displayText="Konzeptprojekt: Qualitative Auswertung durch die Befagung Beteiligter" w:value="Konzeptprojekt: Qualitative Auswertung durch die Befagung Beteiligter"/>
              <w:listItem w:displayText="Konzeptprojekt: Anzahl Partner im Konzeptprojekt" w:value="Konzeptprojekt: Anzahl Partner im Konzeptprojekt"/>
              <w:listItem w:displayText="Konzeptprojekt: Potentialabschätzung der evaluierten Flächen, die erschlossen werden können" w:value="Konzeptprojekt: Potentialabschätzung der evaluierten Flächen, die erschlossen werden können"/>
              <w:listItem w:displayText="Umsetzungsprojekt: Gesicherte und neue Arbeitsplätze (Vollzeitäquivalente) durch das Projekt" w:value="Umsetzungsprojekt: Gesicherte und neue Arbeitsplätze (Vollzeitäquivalente) durch das Projekt"/>
              <w:listItem w:displayText="Umsetzungsprojekt: Umsatz per Ende Jahr" w:value="Umsetzungsprojekt: Umsatz per Ende Jahr"/>
              <w:listItem w:displayText="Umsetzungsprojekt: Ausgelöstes Investitionsvolumen durch Projekt" w:value="Umsetzungsprojekt: Ausgelöstes Investitionsvolumen durch Projekt"/>
              <w:listItem w:displayText="Umsetzungsprojekt: Verkaufte Einheiten des neuen Produkts" w:value="Umsetzungsprojekt: Verkaufte Einheiten des neuen Produkts"/>
              <w:listItem w:displayText="Umsetzungsprojekt: Anzahl Coachings" w:value="Umsetzungsprojekt: Anzahl Coachings"/>
              <w:listItem w:displayText="Umsetzungsprojekt: Besucher, die neues Angebot nutzen" w:value="Umsetzungsprojekt: Besucher, die neues Angebot nutzen"/>
              <w:listItem w:displayText="Umsetzungsprojekt: Anzahl geschaffene neue touristische Angebote" w:value="Umsetzungsprojekt: Anzahl geschaffene neue touristische Angebote"/>
              <w:listItem w:displayText="Umsetzungsprojekt: Qualitative Auswertung durch die Befragung Beteiligter" w:value="Umsetzungsprojekt: Qualitative Auswertung durch die Befragung Beteiligter"/>
              <w:listItem w:displayText="Umsetzungsprojekt: Anzahl Partner im Umsetzungsprojekt" w:value="Umsetzungsprojekt: Anzahl Partner im Umsetzungsprojekt"/>
              <w:listItem w:displayText="Umsetzungsprojekt: Konkretes Bauprojekt mit Flächennutzung" w:value="Umsetzungsprojekt: Konkretes Bauprojekt mit Flächennutzung"/>
            </w:dropDownList>
          </w:sdtPr>
          <w:sdtEndPr>
            <w:rPr>
              <w:rStyle w:val="Platzhaltertext"/>
              <w:sz w:val="16"/>
              <w:szCs w:val="20"/>
              <w:lang w:val="de-CH"/>
            </w:rPr>
          </w:sdtEndPr>
          <w:sdtContent>
            <w:tc>
              <w:tcPr>
                <w:tcW w:w="1289" w:type="pct"/>
              </w:tcPr>
              <w:p w:rsidR="00A73ABD" w:rsidRPr="002E3CEE" w:rsidRDefault="00A73ABD" w:rsidP="00823BA2">
                <w:pPr>
                  <w:spacing w:after="120"/>
                  <w:rPr>
                    <w:rFonts w:ascii="Segoe UI" w:hAnsi="Segoe UI" w:cs="Segoe UI"/>
                    <w:sz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  <w:sz w:val="20"/>
              <w:szCs w:val="20"/>
            </w:rPr>
            <w:id w:val="-1081753396"/>
            <w:placeholder>
              <w:docPart w:val="2D5BB064EF174F73A3655AE376035EA1"/>
            </w:placeholder>
            <w:showingPlcHdr/>
          </w:sdtPr>
          <w:sdtEndPr/>
          <w:sdtContent>
            <w:tc>
              <w:tcPr>
                <w:tcW w:w="1289" w:type="pct"/>
                <w:shd w:val="clear" w:color="auto" w:fill="auto"/>
              </w:tcPr>
              <w:p w:rsidR="00A73ABD" w:rsidRPr="002E3CEE" w:rsidRDefault="00A73ABD" w:rsidP="00823BA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  <w:sz w:val="20"/>
              <w:szCs w:val="20"/>
            </w:rPr>
            <w:id w:val="260968797"/>
            <w:placeholder>
              <w:docPart w:val="3DC462B973D94504A5A8DF40ED5AE5AD"/>
            </w:placeholder>
            <w:showingPlcHdr/>
          </w:sdtPr>
          <w:sdtEndPr/>
          <w:sdtContent>
            <w:tc>
              <w:tcPr>
                <w:tcW w:w="1340" w:type="pct"/>
              </w:tcPr>
              <w:p w:rsidR="00A73ABD" w:rsidRPr="002E3CEE" w:rsidRDefault="00BC3614" w:rsidP="00823BA2">
                <w:pPr>
                  <w:spacing w:after="120"/>
                  <w:rPr>
                    <w:rFonts w:ascii="Segoe UI" w:hAnsi="Segoe UI" w:cs="Segoe UI"/>
                    <w:sz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A73ABD" w:rsidRPr="00710322" w:rsidTr="000B5205">
        <w:trPr>
          <w:trHeight w:val="236"/>
        </w:trPr>
        <w:tc>
          <w:tcPr>
            <w:tcW w:w="1081" w:type="pct"/>
            <w:shd w:val="clear" w:color="auto" w:fill="auto"/>
          </w:tcPr>
          <w:p w:rsidR="00A73ABD" w:rsidRPr="001D34C0" w:rsidRDefault="00E46C83" w:rsidP="00823BA2">
            <w:pPr>
              <w:spacing w:after="120"/>
              <w:rPr>
                <w:rStyle w:val="Platzhaltertext"/>
                <w:sz w:val="18"/>
              </w:rPr>
            </w:pPr>
            <w:sdt>
              <w:sdtPr>
                <w:rPr>
                  <w:rStyle w:val="Platzhaltertext"/>
                  <w:rFonts w:cs="Segoe UI"/>
                  <w:sz w:val="18"/>
                  <w:szCs w:val="20"/>
                </w:rPr>
                <w:id w:val="-1654519471"/>
                <w:placeholder>
                  <w:docPart w:val="030500F49D4E4B99A6E7336E57046F5D"/>
                </w:placeholder>
              </w:sdtPr>
              <w:sdtEndPr>
                <w:rPr>
                  <w:rStyle w:val="Platzhaltertext"/>
                  <w:rFonts w:cs="Times New Roman"/>
                  <w:szCs w:val="24"/>
                </w:rPr>
              </w:sdtEndPr>
              <w:sdtContent>
                <w:sdt>
                  <w:sdtPr>
                    <w:rPr>
                      <w:rFonts w:cs="Segoe UI"/>
                      <w:color w:val="808080" w:themeColor="background1" w:themeShade="80"/>
                      <w:sz w:val="20"/>
                    </w:rPr>
                    <w:id w:val="-1132169485"/>
                    <w:placeholder>
                      <w:docPart w:val="744D7A478232433F9B4CB7EFB08CAE87"/>
                    </w:placeholder>
                    <w:showingPlcHdr/>
                    <w:dropDownList>
                      <w:listItem w:value="Wählen Sie ein Element aus."/>
                      <w:listItem w:displayText="Anzahl geschaffene Arbeitsplätze" w:value="Anzahl geschaffene Arbeitsplätze"/>
                      <w:listItem w:displayText="Umsatz aus Geschäftsmodell" w:value="Umsatz aus Geschäftsmodell"/>
                      <w:listItem w:displayText="Ausgelöste Investitionen" w:value="Ausgelöste Investitionen"/>
                      <w:listItem w:displayText="Anzahl verkaufte Einheiten" w:value="Anzahl verkaufte Einheiten"/>
                      <w:listItem w:displayText="Anzahl Coachings/betreute Geschäftsidee/Beratungen" w:value="Anzahl Coachings/betreute Geschäftsidee/Beratungen"/>
                      <w:listItem w:displayText="Anzahl Besucher/Gäste" w:value="Anzahl Besucher/Gäste"/>
                      <w:listItem w:displayText="Neue bzw. weiterentwickelte Angebote" w:value="Neue bzw. weiterentwickelte Angebote"/>
                      <w:listItem w:displayText="Sensibilisierung der Schlüsselakteure" w:value="Sensibilisierung der Schlüsselakteure"/>
                      <w:listItem w:displayText="Anzahl beteiligter Partner im Projekt" w:value="Anzahl beteiligter Partner im Projekt"/>
                      <w:listItem w:displayText="Erschlossene Flächen" w:value="Erschlossene Flächen"/>
                    </w:dropDownList>
                  </w:sdtPr>
                  <w:sdtEndPr/>
                  <w:sdtContent>
                    <w:r w:rsidR="003D5523" w:rsidRPr="005757D0">
                      <w:rPr>
                        <w:rFonts w:ascii="Segoe UI" w:hAnsi="Segoe UI" w:cs="Segoe UI"/>
                        <w:color w:val="808080" w:themeColor="background1" w:themeShade="80"/>
                        <w:sz w:val="20"/>
                      </w:rPr>
                      <w:t>Wählen Sie ein Element aus.</w:t>
                    </w:r>
                  </w:sdtContent>
                </w:sdt>
              </w:sdtContent>
            </w:sdt>
          </w:p>
        </w:tc>
        <w:sdt>
          <w:sdtPr>
            <w:rPr>
              <w:rFonts w:cs="Segoe UI"/>
              <w:color w:val="808080" w:themeColor="background1" w:themeShade="80"/>
              <w:sz w:val="20"/>
            </w:rPr>
            <w:id w:val="-2071717622"/>
            <w:placeholder>
              <w:docPart w:val="250EBF84E9A240B8B5A398AF2273C4DE"/>
            </w:placeholder>
            <w:showingPlcHdr/>
            <w:dropDownList>
              <w:listItem w:displayText="Konzeptprojekt: Planzahlen Businessplan" w:value="Konzeptprojekt: Planzahlen Businessplan"/>
              <w:listItem w:displayText="Konzeptprojekt: Qualitative Auswertung durch die Befagung Beteiligter" w:value="Konzeptprojekt: Qualitative Auswertung durch die Befagung Beteiligter"/>
              <w:listItem w:displayText="Konzeptprojekt: Anzahl Partner im Konzeptprojekt" w:value="Konzeptprojekt: Anzahl Partner im Konzeptprojekt"/>
              <w:listItem w:displayText="Konzeptprojekt: Potentialabschätzung der evaluierten Flächen, die erschlossen werden können" w:value="Konzeptprojekt: Potentialabschätzung der evaluierten Flächen, die erschlossen werden können"/>
              <w:listItem w:displayText="Umsetzungsprojekt: Gesicherte und neue Arbeitsplätze (Vollzeitäquivalente) durch das Projekt" w:value="Umsetzungsprojekt: Gesicherte und neue Arbeitsplätze (Vollzeitäquivalente) durch das Projekt"/>
              <w:listItem w:displayText="Umsetzungsprojekt: Umsatz per Ende Jahr" w:value="Umsetzungsprojekt: Umsatz per Ende Jahr"/>
              <w:listItem w:displayText="Umsetzungsprojekt: Ausgelöstes Investitionsvolumen durch Projekt" w:value="Umsetzungsprojekt: Ausgelöstes Investitionsvolumen durch Projekt"/>
              <w:listItem w:displayText="Umsetzungsprojekt: Verkaufte Einheiten des neuen Produkts" w:value="Umsetzungsprojekt: Verkaufte Einheiten des neuen Produkts"/>
              <w:listItem w:displayText="Umsetzungsprojekt: Anzahl Coachings" w:value="Umsetzungsprojekt: Anzahl Coachings"/>
              <w:listItem w:displayText="Umsetzungsprojekt: Besucher, die neues Angebot nutzen" w:value="Umsetzungsprojekt: Besucher, die neues Angebot nutzen"/>
              <w:listItem w:displayText="Umsetzungsprojekt: Anzahl geschaffene neue touristische Angebote" w:value="Umsetzungsprojekt: Anzahl geschaffene neue touristische Angebote"/>
              <w:listItem w:displayText="Umsetzungsprojekt: Qualitative Auswertung durch die Befragung Beteiligter" w:value="Umsetzungsprojekt: Qualitative Auswertung durch die Befragung Beteiligter"/>
              <w:listItem w:displayText="Umsetzungsprojekt: Anzahl Partner im Umsetzungsprojekt" w:value="Umsetzungsprojekt: Anzahl Partner im Umsetzungsprojekt"/>
              <w:listItem w:displayText="Umsetzungsprojekt: Konkretes Bauprojekt mit Flächennutzung" w:value="Umsetzungsprojekt: Konkretes Bauprojekt mit Flächennutzung"/>
            </w:dropDownList>
          </w:sdtPr>
          <w:sdtEndPr/>
          <w:sdtContent>
            <w:tc>
              <w:tcPr>
                <w:tcW w:w="1289" w:type="pct"/>
              </w:tcPr>
              <w:p w:rsidR="00A73ABD" w:rsidRPr="002E3CEE" w:rsidRDefault="00A73ABD" w:rsidP="00823BA2">
                <w:pPr>
                  <w:spacing w:after="120"/>
                  <w:rPr>
                    <w:rFonts w:ascii="Segoe UI" w:hAnsi="Segoe UI" w:cs="Segoe UI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sz w:val="20"/>
              <w:szCs w:val="20"/>
            </w:rPr>
            <w:id w:val="1191413653"/>
            <w:placeholder>
              <w:docPart w:val="A2BD6C00E2A0426A8F348BA0BE4A90C1"/>
            </w:placeholder>
            <w:showingPlcHdr/>
          </w:sdtPr>
          <w:sdtEndPr/>
          <w:sdtContent>
            <w:tc>
              <w:tcPr>
                <w:tcW w:w="1289" w:type="pct"/>
                <w:shd w:val="clear" w:color="auto" w:fill="auto"/>
              </w:tcPr>
              <w:p w:rsidR="00A73ABD" w:rsidRPr="002E3CEE" w:rsidRDefault="00BC3614" w:rsidP="00823BA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  <w:sz w:val="20"/>
              <w:szCs w:val="20"/>
            </w:rPr>
            <w:id w:val="1535851059"/>
            <w:placeholder>
              <w:docPart w:val="A3AEBFDDE5934F1C84A42C7035CD793F"/>
            </w:placeholder>
            <w:showingPlcHdr/>
          </w:sdtPr>
          <w:sdtEndPr/>
          <w:sdtContent>
            <w:tc>
              <w:tcPr>
                <w:tcW w:w="1340" w:type="pct"/>
              </w:tcPr>
              <w:p w:rsidR="00A73ABD" w:rsidRPr="002E3CEE" w:rsidRDefault="00BC3614" w:rsidP="00823BA2">
                <w:pPr>
                  <w:spacing w:after="120"/>
                  <w:rPr>
                    <w:rFonts w:ascii="Segoe UI" w:hAnsi="Segoe UI" w:cs="Segoe UI"/>
                    <w:szCs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  <w:tr w:rsidR="00A73ABD" w:rsidRPr="00710322" w:rsidTr="000B5205">
        <w:trPr>
          <w:trHeight w:val="297"/>
        </w:trPr>
        <w:tc>
          <w:tcPr>
            <w:tcW w:w="1081" w:type="pct"/>
            <w:shd w:val="clear" w:color="auto" w:fill="auto"/>
          </w:tcPr>
          <w:p w:rsidR="00A73ABD" w:rsidRPr="00BC3614" w:rsidRDefault="00E46C83" w:rsidP="00823BA2">
            <w:pPr>
              <w:spacing w:after="120"/>
              <w:rPr>
                <w:rStyle w:val="Platzhaltertext"/>
                <w:color w:val="808080" w:themeColor="background1" w:themeShade="80"/>
                <w:sz w:val="18"/>
              </w:rPr>
            </w:pPr>
            <w:sdt>
              <w:sdtPr>
                <w:rPr>
                  <w:color w:val="808080" w:themeColor="background1" w:themeShade="80"/>
                </w:rPr>
                <w:id w:val="-104656004"/>
                <w:placeholder>
                  <w:docPart w:val="7E41CB38BDFF43AF9C1C6D6A9BEB01BB"/>
                </w:placeholder>
              </w:sdtPr>
              <w:sdtEndPr/>
              <w:sdtContent>
                <w:sdt>
                  <w:sdtPr>
                    <w:rPr>
                      <w:rFonts w:cs="Segoe UI"/>
                      <w:color w:val="808080" w:themeColor="background1" w:themeShade="80"/>
                      <w:sz w:val="20"/>
                    </w:rPr>
                    <w:id w:val="-1096945475"/>
                    <w:placeholder>
                      <w:docPart w:val="5E6C6AC024024931B2B44AA15B21BD64"/>
                    </w:placeholder>
                    <w:showingPlcHdr/>
                    <w:dropDownList>
                      <w:listItem w:value="Wählen Sie ein Element aus."/>
                      <w:listItem w:displayText="Anzahl geschaffene Arbeitsplätze" w:value="Anzahl geschaffene Arbeitsplätze"/>
                      <w:listItem w:displayText="Umsatz aus Geschäftsmodell" w:value="Umsatz aus Geschäftsmodell"/>
                      <w:listItem w:displayText="Ausgelöste Investitionen" w:value="Ausgelöste Investitionen"/>
                      <w:listItem w:displayText="Anzahl verkaufte Einheiten" w:value="Anzahl verkaufte Einheiten"/>
                      <w:listItem w:displayText="Anzahl Coachings/betreute Geschäftsidee/Beratungen" w:value="Anzahl Coachings/betreute Geschäftsidee/Beratungen"/>
                      <w:listItem w:displayText="Anzahl Besucher/Gäste" w:value="Anzahl Besucher/Gäste"/>
                      <w:listItem w:displayText="Neue bzw. weiterentwickelte Angebote" w:value="Neue bzw. weiterentwickelte Angebote"/>
                      <w:listItem w:displayText="Sensibilisierung der Schlüsselakteure" w:value="Sensibilisierung der Schlüsselakteure"/>
                      <w:listItem w:displayText="Anzahl beteiligter Partner im Projekt" w:value="Anzahl beteiligter Partner im Projekt"/>
                      <w:listItem w:displayText="Erschlossene Flächen" w:value="Erschlossene Flächen"/>
                    </w:dropDownList>
                  </w:sdtPr>
                  <w:sdtEndPr/>
                  <w:sdtContent>
                    <w:r w:rsidR="003D5523" w:rsidRPr="00D5078C">
                      <w:rPr>
                        <w:rFonts w:ascii="Segoe UI" w:hAnsi="Segoe UI" w:cs="Segoe UI"/>
                        <w:color w:val="808080" w:themeColor="background1" w:themeShade="80"/>
                        <w:sz w:val="20"/>
                      </w:rPr>
                      <w:t>Wählen Sie ein Element aus.</w:t>
                    </w:r>
                  </w:sdtContent>
                </w:sdt>
              </w:sdtContent>
            </w:sdt>
          </w:p>
        </w:tc>
        <w:sdt>
          <w:sdtPr>
            <w:rPr>
              <w:rFonts w:cs="Segoe UI"/>
              <w:color w:val="808080" w:themeColor="background1" w:themeShade="80"/>
              <w:sz w:val="20"/>
            </w:rPr>
            <w:id w:val="-429351829"/>
            <w:placeholder>
              <w:docPart w:val="FC56147564404BCCB9D3B78A3247F916"/>
            </w:placeholder>
            <w:showingPlcHdr/>
            <w:dropDownList>
              <w:listItem w:displayText="Konzeptprojekt: Planzahlen Businessplan" w:value="Konzeptprojekt: Planzahlen Businessplan"/>
              <w:listItem w:displayText="Konzeptprojekt: Qualitative Auswertung durch die Befagung Beteiligter" w:value="Konzeptprojekt: Qualitative Auswertung durch die Befagung Beteiligter"/>
              <w:listItem w:displayText="Konzeptprojekt: Anzahl Partner im Konzeptprojekt" w:value="Konzeptprojekt: Anzahl Partner im Konzeptprojekt"/>
              <w:listItem w:displayText="Konzeptprojekt: Potentialabschätzung der evaluierten Flächen, die erschlossen werden können" w:value="Konzeptprojekt: Potentialabschätzung der evaluierten Flächen, die erschlossen werden können"/>
              <w:listItem w:displayText="Umsetzungsprojekt: Gesicherte und neue Arbeitsplätze (Vollzeitäquivalente) durch das Projekt" w:value="Umsetzungsprojekt: Gesicherte und neue Arbeitsplätze (Vollzeitäquivalente) durch das Projekt"/>
              <w:listItem w:displayText="Umsetzungsprojekt: Umsatz per Ende Jahr" w:value="Umsetzungsprojekt: Umsatz per Ende Jahr"/>
              <w:listItem w:displayText="Umsetzungsprojekt: Ausgelöstes Investitionsvolumen durch Projekt" w:value="Umsetzungsprojekt: Ausgelöstes Investitionsvolumen durch Projekt"/>
              <w:listItem w:displayText="Umsetzungsprojekt: Verkaufte Einheiten des neuen Produkts" w:value="Umsetzungsprojekt: Verkaufte Einheiten des neuen Produkts"/>
              <w:listItem w:displayText="Umsetzungsprojekt: Anzahl Coachings" w:value="Umsetzungsprojekt: Anzahl Coachings"/>
              <w:listItem w:displayText="Umsetzungsprojekt: Besucher, die neues Angebot nutzen" w:value="Umsetzungsprojekt: Besucher, die neues Angebot nutzen"/>
              <w:listItem w:displayText="Umsetzungsprojekt: Anzahl geschaffene neue touristische Angebote" w:value="Umsetzungsprojekt: Anzahl geschaffene neue touristische Angebote"/>
              <w:listItem w:displayText="Umsetzungsprojekt: Qualitative Auswertung durch die Befragung Beteiligter" w:value="Umsetzungsprojekt: Qualitative Auswertung durch die Befragung Beteiligter"/>
              <w:listItem w:displayText="Umsetzungsprojekt: Anzahl Partner im Umsetzungsprojekt" w:value="Umsetzungsprojekt: Anzahl Partner im Umsetzungsprojekt"/>
              <w:listItem w:displayText="Umsetzungsprojekt: Konkretes Bauprojekt mit Flächennutzung" w:value="Umsetzungsprojekt: Konkretes Bauprojekt mit Flächennutzung"/>
            </w:dropDownList>
          </w:sdtPr>
          <w:sdtEndPr/>
          <w:sdtContent>
            <w:tc>
              <w:tcPr>
                <w:tcW w:w="1289" w:type="pct"/>
              </w:tcPr>
              <w:p w:rsidR="00A73ABD" w:rsidRPr="002E3CEE" w:rsidRDefault="00A73ABD" w:rsidP="00823BA2">
                <w:pPr>
                  <w:spacing w:after="120"/>
                  <w:rPr>
                    <w:rFonts w:ascii="Segoe UI" w:hAnsi="Segoe UI" w:cs="Segoe UI"/>
                    <w:color w:val="808080" w:themeColor="background1" w:themeShade="80"/>
                    <w:sz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  <w:sz w:val="20"/>
            </w:rPr>
            <w:id w:val="1380433650"/>
            <w:placeholder>
              <w:docPart w:val="2127643E91FE4D869B0236AEFA82E7A1"/>
            </w:placeholder>
            <w:showingPlcHdr/>
          </w:sdtPr>
          <w:sdtEndPr/>
          <w:sdtContent>
            <w:tc>
              <w:tcPr>
                <w:tcW w:w="1289" w:type="pct"/>
                <w:shd w:val="clear" w:color="auto" w:fill="auto"/>
              </w:tcPr>
              <w:p w:rsidR="00A73ABD" w:rsidRPr="002E3CEE" w:rsidRDefault="00BC3614" w:rsidP="00823BA2">
                <w:pPr>
                  <w:spacing w:after="120"/>
                  <w:rPr>
                    <w:rFonts w:ascii="Segoe UI" w:hAnsi="Segoe UI" w:cs="Segoe UI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lang w:val="de-CH"/>
                  </w:rPr>
                  <w:t>Klicken Sie hier, um Text einzugeben.</w:t>
                </w:r>
              </w:p>
            </w:tc>
          </w:sdtContent>
        </w:sdt>
        <w:sdt>
          <w:sdtPr>
            <w:rPr>
              <w:rFonts w:cs="Segoe UI"/>
              <w:color w:val="808080" w:themeColor="background1" w:themeShade="80"/>
              <w:sz w:val="20"/>
              <w:szCs w:val="20"/>
            </w:rPr>
            <w:id w:val="1151717495"/>
            <w:placeholder>
              <w:docPart w:val="9ED0709560404107A1251851E8552D7B"/>
            </w:placeholder>
            <w:showingPlcHdr/>
          </w:sdtPr>
          <w:sdtEndPr/>
          <w:sdtContent>
            <w:tc>
              <w:tcPr>
                <w:tcW w:w="1340" w:type="pct"/>
              </w:tcPr>
              <w:p w:rsidR="00A73ABD" w:rsidRPr="002E3CEE" w:rsidRDefault="00BC3614" w:rsidP="00823BA2">
                <w:pPr>
                  <w:spacing w:after="120"/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2E3CEE">
                  <w:rPr>
                    <w:rFonts w:ascii="Segoe UI" w:hAnsi="Segoe UI" w:cs="Segoe UI"/>
                    <w:color w:val="808080" w:themeColor="background1" w:themeShade="80"/>
                    <w:sz w:val="20"/>
                    <w:szCs w:val="20"/>
                    <w:lang w:val="de-CH"/>
                  </w:rPr>
                  <w:t>Klicken Sie hier, um Text einzugeben.</w:t>
                </w:r>
              </w:p>
            </w:tc>
          </w:sdtContent>
        </w:sdt>
      </w:tr>
    </w:tbl>
    <w:p w:rsidR="00A73ABD" w:rsidRDefault="00A73ABD" w:rsidP="00A73ABD"/>
    <w:p w:rsidR="00A73ABD" w:rsidRPr="00EB1DDF" w:rsidRDefault="00A73ABD" w:rsidP="00A73ABD">
      <w:pPr>
        <w:rPr>
          <w:rFonts w:cs="Segoe UI"/>
          <w:color w:val="FF0000"/>
        </w:rPr>
      </w:pPr>
      <w:r w:rsidRPr="00EB1DDF">
        <w:rPr>
          <w:rFonts w:cs="Segoe UI"/>
          <w:color w:val="FF0000"/>
        </w:rPr>
        <w:t>Anmerkung: Für Kleinstprojekte (bis Fr. 20'000) müssen keine Wirkungsindikatoren erfasst werden.</w:t>
      </w:r>
    </w:p>
    <w:p w:rsidR="00A73ABD" w:rsidRPr="00A73ABD" w:rsidRDefault="00A73ABD" w:rsidP="00A73ABD"/>
    <w:sectPr w:rsidR="00A73ABD" w:rsidRPr="00A73ABD" w:rsidSect="00A73ABD">
      <w:pgSz w:w="16838" w:h="11906" w:orient="landscape"/>
      <w:pgMar w:top="1701" w:right="1418" w:bottom="1134" w:left="1134" w:header="567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5D9" w:rsidRPr="00A73ABD" w:rsidRDefault="002675D9">
      <w:r w:rsidRPr="00A73ABD">
        <w:separator/>
      </w:r>
    </w:p>
  </w:endnote>
  <w:endnote w:type="continuationSeparator" w:id="0">
    <w:p w:rsidR="002675D9" w:rsidRPr="00A73ABD" w:rsidRDefault="002675D9">
      <w:r w:rsidRPr="00A73AB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0DF" w:rsidRPr="00A73ABD" w:rsidRDefault="00E46C83" w:rsidP="004F30DF">
    <w:pPr>
      <w:pStyle w:val="Fusszeile"/>
    </w:pPr>
    <w:sdt>
      <w:sdtPr>
        <w:rPr>
          <w:rStyle w:val="Hervorhebung"/>
        </w:rPr>
        <w:tag w:val="FooterBold"/>
        <w:id w:val="-940995156"/>
        <w:placeholder>
          <w:docPart w:val="1E47CE37A97446C4AAE3C5CAF4C69E93"/>
        </w:placeholder>
        <w:dataBinding w:prefixMappings="xmlns:ns='http://schemas.officeatwork.com/CustomXMLPart'" w:xpath="/ns:officeatwork/ns:FooterBold" w:storeItemID="{761508E6-D1DE-4CB7-B82D-D36A3AC6D8CB}"/>
        <w:text w:multiLine="1"/>
      </w:sdtPr>
      <w:sdtEndPr>
        <w:rPr>
          <w:rStyle w:val="Hervorhebung"/>
        </w:rPr>
      </w:sdtEndPr>
      <w:sdtContent>
        <w:r w:rsidR="00A73ABD">
          <w:rPr>
            <w:rStyle w:val="Hervorhebung"/>
          </w:rPr>
          <w:t>​</w:t>
        </w:r>
      </w:sdtContent>
    </w:sdt>
    <w:r w:rsidR="00B03CDB" w:rsidRPr="00A73ABD">
      <w:t>‍</w:t>
    </w:r>
    <w:sdt>
      <w:sdtPr>
        <w:tag w:val="FooterNormal"/>
        <w:id w:val="889153722"/>
        <w:placeholder>
          <w:docPart w:val="1675926FE91445BDB38B84ABAF5D8FF9"/>
        </w:placeholder>
        <w:dataBinding w:prefixMappings="xmlns:ns='http://schemas.officeatwork.com/CustomXMLPart'" w:xpath="/ns:officeatwork/ns:FooterNormal" w:storeItemID="{761508E6-D1DE-4CB7-B82D-D36A3AC6D8CB}"/>
        <w:text w:multiLine="1"/>
      </w:sdtPr>
      <w:sdtEndPr/>
      <w:sdtContent>
        <w:r w:rsidR="00A73ABD">
          <w:t>​</w:t>
        </w:r>
      </w:sdtContent>
    </w:sdt>
  </w:p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D16A28" w:rsidRPr="00A73ABD" w:rsidTr="00BF3D93">
      <w:tc>
        <w:tcPr>
          <w:tcW w:w="6177" w:type="dxa"/>
          <w:vAlign w:val="center"/>
        </w:tcPr>
        <w:bookmarkStart w:id="1" w:name="OLE_LINK4"/>
        <w:bookmarkStart w:id="2" w:name="OLE_LINK3"/>
        <w:bookmarkStart w:id="3" w:name="OLE_LINK2"/>
        <w:p w:rsidR="004B2EA0" w:rsidRPr="00A73ABD" w:rsidRDefault="00B03CDB" w:rsidP="00C10F9C">
          <w:pPr>
            <w:pStyle w:val="Fusszeile"/>
          </w:pP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"CMIdata.G_Signatur"\*CHARFORMAT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"CMIdata.G_Laufnummer"\*CHARFORMAT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"" ""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"CMIdata.G_Laufnummer"\*CHARFORMAT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lang w:eastAsia="de-DE"/>
            </w:rPr>
            <w:instrText>CMIdata.G_Laufnummer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/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"CMIdata.Dok_Titel"\*CHARFORMAT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lang w:eastAsia="de-DE"/>
            </w:rPr>
            <w:instrText>CMIdata.Dok_Titel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\* MERGEFORMAT </w:instrText>
          </w:r>
          <w:r w:rsidRPr="00A73ABD">
            <w:fldChar w:fldCharType="end"/>
          </w:r>
          <w:r w:rsidRPr="00A73ABD">
            <w:rPr>
              <w:lang w:eastAsia="de-DE"/>
            </w:rPr>
            <w:instrText>" "</w:instrText>
          </w:r>
          <w:r w:rsidRPr="00A73ABD">
            <w:fldChar w:fldCharType="begin"/>
          </w:r>
          <w:r w:rsidRPr="00A73ABD">
            <w:rPr>
              <w:lang w:eastAsia="de-DE"/>
            </w:rPr>
            <w:instrText xml:space="preserve"> DOCPROPERTY "CMIdata.G_Signatur"\*CHARFORMAT </w:instrText>
          </w:r>
          <w:r w:rsidRPr="00A73ABD">
            <w:fldChar w:fldCharType="separate"/>
          </w:r>
          <w:r w:rsidR="007D6D59" w:rsidRPr="00A73ABD">
            <w:rPr>
              <w:lang w:eastAsia="de-DE"/>
            </w:rPr>
            <w:instrText>CMIdata.G_Signatur</w:instrText>
          </w:r>
          <w:r w:rsidRPr="00A73ABD">
            <w:fldChar w:fldCharType="end"/>
          </w:r>
          <w:r w:rsidRPr="00A73ABD">
            <w:rPr>
              <w:lang w:eastAsia="de-DE"/>
            </w:rPr>
            <w:instrText xml:space="preserve"> / </w:instrText>
          </w:r>
          <w:r w:rsidRPr="00A73ABD">
            <w:fldChar w:fldCharType="begin"/>
          </w:r>
          <w:r w:rsidRPr="00A73ABD">
            <w:rPr>
              <w:lang w:eastAsia="de-DE"/>
            </w:rPr>
            <w:instrText xml:space="preserve"> DOCPROPERTY "CMIdata.Dok_Titel"\*CHARFORMAT </w:instrText>
          </w:r>
          <w:r w:rsidRPr="00A73ABD">
            <w:fldChar w:fldCharType="separate"/>
          </w:r>
          <w:r w:rsidR="007D6D59" w:rsidRPr="00A73ABD">
            <w:rPr>
              <w:lang w:eastAsia="de-DE"/>
            </w:rPr>
            <w:instrText>CMIdata.Dok_Titel</w:instrText>
          </w:r>
          <w:r w:rsidRPr="00A73ABD">
            <w:fldChar w:fldCharType="end"/>
          </w:r>
          <w:r w:rsidRPr="00A73ABD">
            <w:rPr>
              <w:lang w:eastAsia="de-DE"/>
            </w:rPr>
            <w:instrText xml:space="preserve">" \* MERGEFORMAT </w:instrText>
          </w:r>
          <w:bookmarkEnd w:id="1"/>
          <w:bookmarkEnd w:id="2"/>
          <w:bookmarkEnd w:id="3"/>
          <w:r w:rsidRPr="00A73ABD">
            <w:rPr>
              <w:lang w:eastAsia="de-DE"/>
            </w:rPr>
            <w:fldChar w:fldCharType="end"/>
          </w:r>
        </w:p>
      </w:tc>
      <w:tc>
        <w:tcPr>
          <w:tcW w:w="2951" w:type="dxa"/>
        </w:tcPr>
        <w:p w:rsidR="004B2EA0" w:rsidRPr="00A73ABD" w:rsidRDefault="00B03CDB" w:rsidP="00C10F9C">
          <w:pPr>
            <w:pStyle w:val="Fusszeile-Seite"/>
            <w:rPr>
              <w:lang w:eastAsia="de-DE"/>
            </w:rPr>
          </w:pP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NUMPAGES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instrText>5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&gt; "1"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"Doc.Page"\*CHARFORMAT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"" "Seite"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"Doc.Page"\*CHARFORMAT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lang w:eastAsia="de-DE"/>
            </w:rPr>
            <w:instrText>Doc.Page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"Doc.Page" "Seite"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"Doc.Page"\*CHARFORMAT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noProof/>
              <w:lang w:eastAsia="de-DE"/>
            </w:rPr>
            <w:instrText>Seite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separate"/>
          </w:r>
          <w:r w:rsidR="00E46C83" w:rsidRPr="00A73ABD">
            <w:rPr>
              <w:noProof/>
              <w:lang w:eastAsia="de-DE"/>
            </w:rPr>
            <w:instrText>Seite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PAGE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instrText>1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"Doc.of"\*CHARFORMAT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lang w:eastAsia="de-DE"/>
            </w:rPr>
            <w:instrText>von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"" "von"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"Doc.of"\*CHARFORMAT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lang w:eastAsia="de-DE"/>
            </w:rPr>
            <w:instrText>von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"Doc.of" "von"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"Doc.of"\*CHARFORMAT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lang w:eastAsia="de-DE"/>
            </w:rPr>
            <w:instrText>von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instrText>von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instrText>von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NUMPAGES </w:instrText>
          </w:r>
          <w:r w:rsidRPr="00A73ABD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instrText>5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>"" "</w:instrText>
          </w:r>
          <w:r w:rsidRPr="00A73ABD">
            <w:rPr>
              <w:lang w:eastAsia="de-DE"/>
            </w:rPr>
            <w:fldChar w:fldCharType="separate"/>
          </w:r>
          <w:r w:rsidR="00E46C83" w:rsidRPr="00A73ABD">
            <w:rPr>
              <w:noProof/>
              <w:lang w:eastAsia="de-DE"/>
            </w:rPr>
            <w:t xml:space="preserve">Seite </w:t>
          </w:r>
          <w:r w:rsidR="00E46C83">
            <w:rPr>
              <w:noProof/>
              <w:lang w:eastAsia="de-DE"/>
            </w:rPr>
            <w:t>1</w:t>
          </w:r>
          <w:r w:rsidR="00E46C83" w:rsidRPr="00A73ABD">
            <w:rPr>
              <w:noProof/>
              <w:lang w:eastAsia="de-DE"/>
            </w:rPr>
            <w:t xml:space="preserve"> </w:t>
          </w:r>
          <w:r w:rsidR="00E46C83">
            <w:rPr>
              <w:noProof/>
              <w:lang w:eastAsia="de-DE"/>
            </w:rPr>
            <w:t>von</w:t>
          </w:r>
          <w:r w:rsidR="00E46C83" w:rsidRPr="00A73ABD">
            <w:rPr>
              <w:noProof/>
              <w:lang w:eastAsia="de-DE"/>
            </w:rPr>
            <w:t xml:space="preserve"> </w:t>
          </w:r>
          <w:r w:rsidR="00E46C83">
            <w:rPr>
              <w:noProof/>
              <w:lang w:eastAsia="de-DE"/>
            </w:rPr>
            <w:t>5</w: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t xml:space="preserve"> </w:t>
          </w:r>
        </w:p>
      </w:tc>
    </w:tr>
    <w:tr w:rsidR="00D16A28" w:rsidRPr="00A73ABD" w:rsidTr="00BF3D93">
      <w:tc>
        <w:tcPr>
          <w:tcW w:w="6177" w:type="dxa"/>
          <w:vAlign w:val="center"/>
        </w:tcPr>
        <w:p w:rsidR="004B2EA0" w:rsidRPr="00A73ABD" w:rsidRDefault="004B2EA0" w:rsidP="00A93071">
          <w:pPr>
            <w:pStyle w:val="Fusszeile-Pfad"/>
          </w:pPr>
          <w:bookmarkStart w:id="4" w:name="FusszeileErsteSeite" w:colFirst="0" w:colLast="0"/>
        </w:p>
      </w:tc>
      <w:tc>
        <w:tcPr>
          <w:tcW w:w="2951" w:type="dxa"/>
        </w:tcPr>
        <w:p w:rsidR="004B2EA0" w:rsidRPr="00A73ABD" w:rsidRDefault="004B2EA0" w:rsidP="005E0596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4"/>
  </w:tbl>
  <w:p w:rsidR="004B2EA0" w:rsidRPr="00A73ABD" w:rsidRDefault="004B2EA0">
    <w:pPr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28" w:type="dxa"/>
      <w:tblLayout w:type="fixed"/>
      <w:tblCellMar>
        <w:left w:w="57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D16A28" w:rsidRPr="00A73ABD" w:rsidTr="005E0596">
      <w:tc>
        <w:tcPr>
          <w:tcW w:w="6177" w:type="dxa"/>
          <w:vAlign w:val="center"/>
        </w:tcPr>
        <w:p w:rsidR="004B2EA0" w:rsidRPr="00A73ABD" w:rsidRDefault="00B03CDB" w:rsidP="005E0596">
          <w:pPr>
            <w:pStyle w:val="Fusszeile-Pfad"/>
          </w:pPr>
          <w:r w:rsidRPr="00A73ABD">
            <w:fldChar w:fldCharType="begin"/>
          </w:r>
          <w:r w:rsidRPr="00A73ABD">
            <w:instrText xml:space="preserve"> IF </w:instrText>
          </w:r>
          <w:r w:rsidRPr="00A73ABD">
            <w:fldChar w:fldCharType="begin"/>
          </w:r>
          <w:r w:rsidRPr="00A73ABD">
            <w:instrText xml:space="preserve"> DOCPROPERTY "Outputprofile.Internal"\*CHARFORMAT </w:instrText>
          </w:r>
          <w:r w:rsidRPr="00A73ABD">
            <w:fldChar w:fldCharType="end"/>
          </w:r>
          <w:r w:rsidRPr="00A73ABD">
            <w:instrText xml:space="preserve"> = "" "" "</w:instrText>
          </w:r>
          <w:r w:rsidR="00E46C83">
            <w:fldChar w:fldCharType="begin"/>
          </w:r>
          <w:r w:rsidR="00E46C83">
            <w:instrText xml:space="preserve"> FILENAME  \p  \* MERGEFORMAT </w:instrText>
          </w:r>
          <w:r w:rsidR="00E46C83">
            <w:fldChar w:fldCharType="separate"/>
          </w:r>
          <w:r w:rsidR="007D6D59" w:rsidRPr="00A73ABD">
            <w:rPr>
              <w:noProof/>
            </w:rPr>
            <w:instrText>C:\Users\fbuehler\AppData\Local\Temp\officeatwork\temp0018\Templ.dot</w:instrText>
          </w:r>
          <w:r w:rsidR="00E46C83">
            <w:rPr>
              <w:noProof/>
            </w:rPr>
            <w:fldChar w:fldCharType="end"/>
          </w:r>
          <w:r w:rsidRPr="00A73ABD">
            <w:instrText>" \&lt;OawJumpToField value=0/&gt;</w:instrText>
          </w:r>
          <w:r w:rsidRPr="00A73ABD">
            <w:fldChar w:fldCharType="end"/>
          </w:r>
        </w:p>
      </w:tc>
      <w:tc>
        <w:tcPr>
          <w:tcW w:w="2951" w:type="dxa"/>
        </w:tcPr>
        <w:p w:rsidR="004B2EA0" w:rsidRPr="00A73ABD" w:rsidRDefault="00B03CDB" w:rsidP="005E0596">
          <w:pPr>
            <w:jc w:val="right"/>
            <w:rPr>
              <w:lang w:eastAsia="de-DE"/>
            </w:rPr>
          </w:pP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NUMPAGES </w:instrText>
          </w:r>
          <w:r w:rsidRPr="00A73ABD">
            <w:rPr>
              <w:lang w:eastAsia="de-DE"/>
            </w:rPr>
            <w:fldChar w:fldCharType="separate"/>
          </w:r>
          <w:r w:rsidR="00A73ABD">
            <w:rPr>
              <w:noProof/>
              <w:lang w:eastAsia="de-DE"/>
            </w:rPr>
            <w:instrText>1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&gt; "1"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"Doc.Page"\*CHARFORMAT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"Doc.Page" "Seite"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"Doc.Page"\*CHARFORMAT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PAGE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noProof/>
              <w:lang w:eastAsia="de-DE"/>
            </w:rPr>
            <w:instrText>1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IF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"Doc.of"\*CHARFORMAT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= "Doc.of" "von" "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DOCPROPERTY "Doc.of"\*CHARFORMAT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" 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 xml:space="preserve"> </w:instrText>
          </w:r>
          <w:r w:rsidRPr="00A73ABD">
            <w:rPr>
              <w:lang w:eastAsia="de-DE"/>
            </w:rPr>
            <w:fldChar w:fldCharType="begin"/>
          </w:r>
          <w:r w:rsidRPr="00A73ABD">
            <w:rPr>
              <w:lang w:eastAsia="de-DE"/>
            </w:rPr>
            <w:instrText xml:space="preserve"> NUMPAGES </w:instrText>
          </w:r>
          <w:r w:rsidRPr="00A73ABD">
            <w:rPr>
              <w:lang w:eastAsia="de-DE"/>
            </w:rPr>
            <w:fldChar w:fldCharType="separate"/>
          </w:r>
          <w:r w:rsidRPr="00A73ABD">
            <w:rPr>
              <w:noProof/>
              <w:lang w:eastAsia="de-DE"/>
            </w:rPr>
            <w:instrText>2</w:instrTex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instrText>"" "</w:instrText>
          </w:r>
          <w:r w:rsidRPr="00A73ABD">
            <w:rPr>
              <w:lang w:eastAsia="de-DE"/>
            </w:rPr>
            <w:fldChar w:fldCharType="separate"/>
          </w:r>
          <w:r w:rsidR="00E46C83" w:rsidRPr="00A73ABD">
            <w:rPr>
              <w:noProof/>
              <w:lang w:eastAsia="de-DE"/>
            </w:rPr>
            <w:t xml:space="preserve"> </w:t>
          </w:r>
          <w:r w:rsidRPr="00A73ABD">
            <w:rPr>
              <w:lang w:eastAsia="de-DE"/>
            </w:rPr>
            <w:fldChar w:fldCharType="end"/>
          </w:r>
          <w:r w:rsidRPr="00A73ABD">
            <w:rPr>
              <w:lang w:eastAsia="de-DE"/>
            </w:rPr>
            <w:t xml:space="preserve"> </w:t>
          </w:r>
        </w:p>
      </w:tc>
    </w:tr>
  </w:tbl>
  <w:p w:rsidR="004B2EA0" w:rsidRPr="00A73ABD" w:rsidRDefault="004B2EA0" w:rsidP="005E059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Default="004B2EA0">
    <w:pPr>
      <w:rPr>
        <w:sz w:val="2"/>
      </w:rPr>
    </w:pPr>
  </w:p>
  <w:tbl>
    <w:tblPr>
      <w:tblW w:w="912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177"/>
      <w:gridCol w:w="2951"/>
    </w:tblGrid>
    <w:tr w:rsidR="00D16A28" w:rsidTr="009A59F6">
      <w:tc>
        <w:tcPr>
          <w:tcW w:w="6177" w:type="dxa"/>
          <w:vAlign w:val="center"/>
        </w:tcPr>
        <w:p w:rsidR="004B2EA0" w:rsidRPr="00405F4B" w:rsidRDefault="00B03CDB" w:rsidP="00C10F9C">
          <w:pPr>
            <w:pStyle w:val="Fusszeile"/>
            <w:rPr>
              <w:lang w:val="en-US" w:eastAsia="de-DE"/>
            </w:rPr>
          </w:pP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IF </w:instrText>
          </w: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DOCPROPERTY "CMIdata.G_Signatur"\*CHARFORMAT </w:instrText>
          </w:r>
          <w:r w:rsidRPr="001E297F">
            <w:rPr>
              <w:lang w:eastAsia="de-DE"/>
            </w:rPr>
            <w:fldChar w:fldCharType="end"/>
          </w:r>
          <w:r w:rsidRPr="00405F4B">
            <w:rPr>
              <w:lang w:val="en-US" w:eastAsia="de-DE"/>
            </w:rPr>
            <w:instrText xml:space="preserve"> = "" "</w:instrText>
          </w: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IF </w:instrText>
          </w: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DOCPROPERTY "CMIdata.G_Laufnummer"\*CHARFORMAT </w:instrText>
          </w:r>
          <w:r w:rsidRPr="001E297F">
            <w:rPr>
              <w:lang w:eastAsia="de-DE"/>
            </w:rPr>
            <w:fldChar w:fldCharType="end"/>
          </w:r>
          <w:r w:rsidRPr="00405F4B">
            <w:rPr>
              <w:lang w:val="en-US" w:eastAsia="de-DE"/>
            </w:rPr>
            <w:instrText xml:space="preserve"> = "" "" "</w:instrText>
          </w: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DOCPROPERTY "CMIdata.G_Laufnummer"\*CHARFORMAT </w:instrText>
          </w:r>
          <w:r w:rsidRPr="001E297F">
            <w:rPr>
              <w:lang w:eastAsia="de-DE"/>
            </w:rPr>
            <w:fldChar w:fldCharType="separate"/>
          </w:r>
          <w:r w:rsidRPr="00405F4B">
            <w:rPr>
              <w:lang w:val="en-US" w:eastAsia="de-DE"/>
            </w:rPr>
            <w:instrText>CMIdata.G_Laufnummer</w:instrText>
          </w:r>
          <w:r w:rsidRPr="001E297F">
            <w:rPr>
              <w:lang w:eastAsia="de-DE"/>
            </w:rPr>
            <w:fldChar w:fldCharType="end"/>
          </w:r>
          <w:r w:rsidRPr="00405F4B">
            <w:rPr>
              <w:lang w:val="en-US" w:eastAsia="de-DE"/>
            </w:rPr>
            <w:instrText xml:space="preserve"> / </w:instrText>
          </w:r>
          <w:r w:rsidRPr="001E297F">
            <w:rPr>
              <w:lang w:eastAsia="de-DE"/>
            </w:rPr>
            <w:fldChar w:fldCharType="begin"/>
          </w:r>
          <w:r w:rsidRPr="00405F4B">
            <w:rPr>
              <w:lang w:val="en-US" w:eastAsia="de-DE"/>
            </w:rPr>
            <w:instrText xml:space="preserve"> DOCPROPERTY "CMIdata.Dok_Titel"\*CHARFORMAT </w:instrText>
          </w:r>
          <w:r w:rsidRPr="001E297F">
            <w:rPr>
              <w:lang w:eastAsia="de-DE"/>
            </w:rPr>
            <w:fldChar w:fldCharType="separate"/>
          </w:r>
          <w:r w:rsidRPr="00405F4B">
            <w:rPr>
              <w:lang w:val="en-US" w:eastAsia="de-DE"/>
            </w:rPr>
            <w:instrText>CMIdata.Dok_Titel</w:instrText>
          </w:r>
          <w:r w:rsidRPr="001E297F">
            <w:rPr>
              <w:lang w:eastAsia="de-DE"/>
            </w:rPr>
            <w:fldChar w:fldCharType="end"/>
          </w:r>
          <w:r w:rsidRPr="00405F4B">
            <w:rPr>
              <w:lang w:val="en-US" w:eastAsia="de-DE"/>
            </w:rPr>
            <w:instrText xml:space="preserve">" \* MERGEFORMAT </w:instrText>
          </w:r>
          <w:r w:rsidRPr="001E297F">
            <w:fldChar w:fldCharType="end"/>
          </w:r>
          <w:r w:rsidRPr="00405F4B">
            <w:rPr>
              <w:lang w:val="en-US" w:eastAsia="de-DE"/>
            </w:rPr>
            <w:instrText>" "</w:instrText>
          </w:r>
          <w:r w:rsidRPr="001E297F">
            <w:fldChar w:fldCharType="begin"/>
          </w:r>
          <w:r w:rsidRPr="00405F4B">
            <w:rPr>
              <w:lang w:val="en-US" w:eastAsia="de-DE"/>
            </w:rPr>
            <w:instrText xml:space="preserve"> DOCPROPERTY "CMIdata.G_Signatur"\*CHARFORMAT </w:instrText>
          </w:r>
          <w:r w:rsidRPr="001E297F">
            <w:fldChar w:fldCharType="separate"/>
          </w:r>
          <w:r w:rsidR="007D6D59">
            <w:rPr>
              <w:lang w:val="en-US" w:eastAsia="de-DE"/>
            </w:rPr>
            <w:instrText>CMIdata.G_Signatur</w:instrText>
          </w:r>
          <w:r w:rsidRPr="001E297F">
            <w:fldChar w:fldCharType="end"/>
          </w:r>
          <w:r w:rsidRPr="00405F4B">
            <w:rPr>
              <w:lang w:val="en-US" w:eastAsia="de-DE"/>
            </w:rPr>
            <w:instrText xml:space="preserve"> / </w:instrText>
          </w:r>
          <w:r w:rsidRPr="001E297F">
            <w:fldChar w:fldCharType="begin"/>
          </w:r>
          <w:r w:rsidRPr="00405F4B">
            <w:rPr>
              <w:lang w:val="en-US" w:eastAsia="de-DE"/>
            </w:rPr>
            <w:instrText xml:space="preserve"> DOCPROPERTY "CMIdata.Dok_Titel"\*CHARFORMAT </w:instrText>
          </w:r>
          <w:r w:rsidRPr="001E297F">
            <w:fldChar w:fldCharType="separate"/>
          </w:r>
          <w:r w:rsidR="007D6D59">
            <w:rPr>
              <w:lang w:val="en-US" w:eastAsia="de-DE"/>
            </w:rPr>
            <w:instrText>CMIdata.Dok_Titel</w:instrText>
          </w:r>
          <w:r w:rsidRPr="001E297F">
            <w:fldChar w:fldCharType="end"/>
          </w:r>
          <w:r w:rsidRPr="00405F4B">
            <w:rPr>
              <w:lang w:val="en-US" w:eastAsia="de-DE"/>
            </w:rPr>
            <w:instrText xml:space="preserve">" \* MERGEFORMAT </w:instrText>
          </w:r>
          <w:r w:rsidRPr="001E297F">
            <w:rPr>
              <w:lang w:eastAsia="de-DE"/>
            </w:rPr>
            <w:fldChar w:fldCharType="end"/>
          </w:r>
        </w:p>
      </w:tc>
      <w:tc>
        <w:tcPr>
          <w:tcW w:w="2951" w:type="dxa"/>
        </w:tcPr>
        <w:p w:rsidR="004B2EA0" w:rsidRPr="001E297F" w:rsidRDefault="00B03CDB" w:rsidP="00C10F9C">
          <w:pPr>
            <w:pStyle w:val="Fusszeile-Seite"/>
            <w:rPr>
              <w:lang w:eastAsia="de-DE"/>
            </w:rPr>
          </w:pPr>
          <w:r w:rsidRPr="001E297F">
            <w:rPr>
              <w:lang w:eastAsia="de-DE"/>
            </w:rPr>
            <w:fldChar w:fldCharType="begin"/>
          </w:r>
          <w:r w:rsidRPr="001E297F">
            <w:rPr>
              <w:lang w:eastAsia="de-DE"/>
            </w:rPr>
            <w:instrText xml:space="preserve"> DOCPROPERTY "Doc.Page"\*CHARFORMAT </w:instrText>
          </w:r>
          <w:r w:rsidRPr="001E297F">
            <w:rPr>
              <w:lang w:eastAsia="de-DE"/>
            </w:rPr>
            <w:fldChar w:fldCharType="separate"/>
          </w:r>
          <w:r w:rsidR="00A73ABD">
            <w:rPr>
              <w:lang w:eastAsia="de-DE"/>
            </w:rPr>
            <w:t>Seite</w:t>
          </w:r>
          <w:r w:rsidRPr="001E297F">
            <w:rPr>
              <w:lang w:eastAsia="de-DE"/>
            </w:rPr>
            <w:fldChar w:fldCharType="end"/>
          </w:r>
          <w:r w:rsidRPr="001E297F">
            <w:rPr>
              <w:lang w:eastAsia="de-DE"/>
            </w:rPr>
            <w:t xml:space="preserve"> </w:t>
          </w:r>
          <w:r w:rsidRPr="001E297F">
            <w:rPr>
              <w:lang w:eastAsia="de-DE"/>
            </w:rPr>
            <w:fldChar w:fldCharType="begin"/>
          </w:r>
          <w:r w:rsidRPr="001E297F">
            <w:rPr>
              <w:lang w:eastAsia="de-DE"/>
            </w:rPr>
            <w:instrText xml:space="preserve"> PAGE </w:instrText>
          </w:r>
          <w:r w:rsidRPr="001E297F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t>5</w:t>
          </w:r>
          <w:r w:rsidRPr="001E297F">
            <w:rPr>
              <w:lang w:eastAsia="de-DE"/>
            </w:rPr>
            <w:fldChar w:fldCharType="end"/>
          </w:r>
          <w:r w:rsidRPr="001E297F">
            <w:rPr>
              <w:lang w:eastAsia="de-DE"/>
            </w:rPr>
            <w:t xml:space="preserve"> </w:t>
          </w:r>
          <w:r w:rsidRPr="001E297F">
            <w:rPr>
              <w:lang w:eastAsia="de-DE"/>
            </w:rPr>
            <w:fldChar w:fldCharType="begin"/>
          </w:r>
          <w:r w:rsidRPr="001E297F">
            <w:rPr>
              <w:lang w:eastAsia="de-DE"/>
            </w:rPr>
            <w:instrText xml:space="preserve"> DOCPROPERTY "Doc.of"\*CHARFORMAT </w:instrText>
          </w:r>
          <w:r w:rsidRPr="001E297F">
            <w:rPr>
              <w:lang w:eastAsia="de-DE"/>
            </w:rPr>
            <w:fldChar w:fldCharType="separate"/>
          </w:r>
          <w:r w:rsidR="00A73ABD">
            <w:rPr>
              <w:lang w:eastAsia="de-DE"/>
            </w:rPr>
            <w:t>von</w:t>
          </w:r>
          <w:r w:rsidRPr="001E297F">
            <w:rPr>
              <w:lang w:eastAsia="de-DE"/>
            </w:rPr>
            <w:fldChar w:fldCharType="end"/>
          </w:r>
          <w:r w:rsidRPr="001E297F">
            <w:rPr>
              <w:lang w:eastAsia="de-DE"/>
            </w:rPr>
            <w:t xml:space="preserve"> </w:t>
          </w:r>
          <w:r w:rsidR="002F1E8F">
            <w:rPr>
              <w:lang w:eastAsia="de-DE"/>
            </w:rPr>
            <w:fldChar w:fldCharType="begin"/>
          </w:r>
          <w:r w:rsidR="002F1E8F">
            <w:rPr>
              <w:lang w:eastAsia="de-DE"/>
            </w:rPr>
            <w:instrText xml:space="preserve"> NUMPAGES  \* Arabic  \* MERGEFORMAT </w:instrText>
          </w:r>
          <w:r w:rsidR="002F1E8F">
            <w:rPr>
              <w:lang w:eastAsia="de-DE"/>
            </w:rPr>
            <w:fldChar w:fldCharType="separate"/>
          </w:r>
          <w:r w:rsidR="00E46C83">
            <w:rPr>
              <w:noProof/>
              <w:lang w:eastAsia="de-DE"/>
            </w:rPr>
            <w:t>5</w:t>
          </w:r>
          <w:r w:rsidR="002F1E8F">
            <w:rPr>
              <w:lang w:eastAsia="de-DE"/>
            </w:rPr>
            <w:fldChar w:fldCharType="end"/>
          </w:r>
        </w:p>
      </w:tc>
    </w:tr>
    <w:tr w:rsidR="00D16A28" w:rsidTr="009A59F6">
      <w:tc>
        <w:tcPr>
          <w:tcW w:w="6177" w:type="dxa"/>
          <w:vAlign w:val="center"/>
        </w:tcPr>
        <w:p w:rsidR="004B2EA0" w:rsidRPr="00C80CE6" w:rsidRDefault="004B2EA0" w:rsidP="00A93071">
          <w:pPr>
            <w:pStyle w:val="Fusszeile-Pfad"/>
            <w:rPr>
              <w:lang w:eastAsia="de-DE"/>
            </w:rPr>
          </w:pPr>
          <w:bookmarkStart w:id="6" w:name="FusszeileFolgeseiten" w:colFirst="0" w:colLast="0"/>
        </w:p>
      </w:tc>
      <w:tc>
        <w:tcPr>
          <w:tcW w:w="2951" w:type="dxa"/>
        </w:tcPr>
        <w:p w:rsidR="004B2EA0" w:rsidRPr="00A93071" w:rsidRDefault="004B2EA0" w:rsidP="005E0596">
          <w:pPr>
            <w:jc w:val="right"/>
            <w:rPr>
              <w:sz w:val="2"/>
              <w:szCs w:val="2"/>
              <w:lang w:eastAsia="de-DE"/>
            </w:rPr>
          </w:pPr>
        </w:p>
      </w:tc>
    </w:tr>
    <w:bookmarkEnd w:id="6"/>
  </w:tbl>
  <w:p w:rsidR="004B2EA0" w:rsidRDefault="004B2EA0">
    <w:pPr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Pr="00435957" w:rsidRDefault="00B03CDB">
    <w:pPr>
      <w:rPr>
        <w:lang w:val="en-US"/>
      </w:rPr>
    </w:pPr>
    <w:r>
      <w:fldChar w:fldCharType="begin"/>
    </w:r>
    <w:r w:rsidRPr="00435957">
      <w:rPr>
        <w:lang w:val="en-US"/>
      </w:rPr>
      <w:instrText xml:space="preserve"> if </w:instrText>
    </w:r>
    <w:r>
      <w:fldChar w:fldCharType="begin"/>
    </w:r>
    <w:r w:rsidRPr="00435957">
      <w:rPr>
        <w:lang w:val="en-US"/>
      </w:rPr>
      <w:instrText xml:space="preserve"> DOCPROPERTY "Outputprofile.Internal.Draft"\*CHARFORMAT \&lt;OawJumpToField value=0/&gt;</w:instrText>
    </w:r>
    <w:r>
      <w:fldChar w:fldCharType="separate"/>
    </w:r>
    <w:r w:rsidR="00A73ABD">
      <w:rPr>
        <w:b/>
        <w:bCs/>
        <w:lang w:val="de-DE"/>
      </w:rPr>
      <w:instrText>Fehler! Unbekannter Name für Dokument-Eigenschaft.</w:instrText>
    </w:r>
    <w:r>
      <w:fldChar w:fldCharType="end"/>
    </w:r>
    <w:r w:rsidRPr="00435957">
      <w:rPr>
        <w:lang w:val="en-US"/>
      </w:rPr>
      <w:instrText xml:space="preserve"> = "" "" "</w:instrText>
    </w:r>
    <w:r>
      <w:fldChar w:fldCharType="begin"/>
    </w:r>
    <w:r>
      <w:instrText xml:space="preserve"> DATE  \@ "dd.MM.yyyy, HH:mm:ss"  \* CHARFORMAT \&lt;OawJumpToField value=0/&gt;</w:instrText>
    </w:r>
    <w:r>
      <w:fldChar w:fldCharType="separate"/>
    </w:r>
    <w:r w:rsidR="00E46C83">
      <w:rPr>
        <w:noProof/>
      </w:rPr>
      <w:instrText>24.02.2025, 08:25:43</w:instrText>
    </w:r>
    <w:r>
      <w:fldChar w:fldCharType="end"/>
    </w:r>
    <w:r w:rsidRPr="00435957">
      <w:rPr>
        <w:lang w:val="en-US"/>
      </w:rPr>
      <w:instrText xml:space="preserve">, </w:instrText>
    </w:r>
    <w:r>
      <w:fldChar w:fldCharType="begin"/>
    </w:r>
    <w:r w:rsidRPr="00435957">
      <w:rPr>
        <w:lang w:val="en-US"/>
      </w:rPr>
      <w:instrText xml:space="preserve"> FILENAME  \p  \* MERGEFORMAT </w:instrText>
    </w:r>
    <w:r>
      <w:fldChar w:fldCharType="separate"/>
    </w:r>
    <w:r w:rsidR="00A73ABD">
      <w:rPr>
        <w:noProof/>
        <w:lang w:val="en-US"/>
      </w:rPr>
      <w:instrText>Dokument8</w:instrText>
    </w:r>
    <w:r>
      <w:fldChar w:fldCharType="end"/>
    </w:r>
    <w:r w:rsidRPr="00435957">
      <w:rPr>
        <w:lang w:val="en-US"/>
      </w:rPr>
      <w:instrText>" \&lt;OawJumpToField value=0/&gt;</w:instrText>
    </w:r>
    <w:r>
      <w:fldChar w:fldCharType="separate"/>
    </w:r>
    <w:r w:rsidR="00E46C83">
      <w:rPr>
        <w:noProof/>
      </w:rPr>
      <w:t>24.02.2025, 08:25:43</w:t>
    </w:r>
    <w:r w:rsidR="00E46C83" w:rsidRPr="00435957">
      <w:rPr>
        <w:noProof/>
        <w:lang w:val="en-US"/>
      </w:rPr>
      <w:t xml:space="preserve">, </w:t>
    </w:r>
    <w:r w:rsidR="00E46C83">
      <w:rPr>
        <w:noProof/>
        <w:lang w:val="en-US"/>
      </w:rPr>
      <w:t>Dokument8</w:t>
    </w:r>
    <w:r>
      <w:fldChar w:fldCharType="end"/>
    </w:r>
    <w:r>
      <w:fldChar w:fldCharType="begin"/>
    </w:r>
    <w:r w:rsidRPr="00435957">
      <w:rPr>
        <w:lang w:val="en-US"/>
      </w:rPr>
      <w:instrText xml:space="preserve"> if </w:instrText>
    </w:r>
    <w:r>
      <w:fldChar w:fldCharType="begin"/>
    </w:r>
    <w:r w:rsidRPr="00435957">
      <w:rPr>
        <w:lang w:val="en-US"/>
      </w:rPr>
      <w:instrText xml:space="preserve"> DOCPROPERTY "Outputprofile.Internal.Original"\*CHARFORMAT \&lt;OawJumpToField value=0/&gt;</w:instrText>
    </w:r>
    <w:r>
      <w:fldChar w:fldCharType="separate"/>
    </w:r>
    <w:r w:rsidR="00A73ABD">
      <w:rPr>
        <w:b/>
        <w:bCs/>
        <w:lang w:val="de-DE"/>
      </w:rPr>
      <w:instrText>Fehler! Unbekannter Name für Dokument-Eigenschaft.</w:instrText>
    </w:r>
    <w:r>
      <w:fldChar w:fldCharType="end"/>
    </w:r>
    <w:r w:rsidRPr="00435957">
      <w:rPr>
        <w:lang w:val="en-US"/>
      </w:rPr>
      <w:instrText xml:space="preserve"> = "" "" "</w:instrText>
    </w:r>
    <w:r>
      <w:fldChar w:fldCharType="begin"/>
    </w:r>
    <w:r>
      <w:instrText xml:space="preserve"> DATE  \@ "dd.MM.yyyy"  \* CHARFORMAT \&lt;OawJumpToField value=0/&gt;</w:instrText>
    </w:r>
    <w:r>
      <w:fldChar w:fldCharType="separate"/>
    </w:r>
    <w:r w:rsidR="00E46C83">
      <w:rPr>
        <w:noProof/>
      </w:rPr>
      <w:instrText>24.02.2025</w:instrText>
    </w:r>
    <w:r>
      <w:fldChar w:fldCharType="end"/>
    </w:r>
    <w:r w:rsidRPr="00435957">
      <w:rPr>
        <w:lang w:val="en-US"/>
      </w:rPr>
      <w:instrText xml:space="preserve">, </w:instrText>
    </w:r>
    <w:r>
      <w:fldChar w:fldCharType="begin"/>
    </w:r>
    <w:r w:rsidRPr="00435957">
      <w:rPr>
        <w:lang w:val="en-US"/>
      </w:rPr>
      <w:instrText xml:space="preserve"> FILENAME  \p  \* MERGEFORMAT </w:instrText>
    </w:r>
    <w:r>
      <w:fldChar w:fldCharType="separate"/>
    </w:r>
    <w:r w:rsidR="00A73ABD">
      <w:rPr>
        <w:noProof/>
        <w:lang w:val="en-US"/>
      </w:rPr>
      <w:instrText>Dokument8</w:instrText>
    </w:r>
    <w:r>
      <w:fldChar w:fldCharType="end"/>
    </w:r>
    <w:r w:rsidRPr="00435957">
      <w:rPr>
        <w:lang w:val="en-US"/>
      </w:rPr>
      <w:instrText>" \&lt;OawJumpToField value=0/&gt;</w:instrText>
    </w:r>
    <w:r>
      <w:fldChar w:fldCharType="separate"/>
    </w:r>
    <w:r w:rsidR="00E46C83">
      <w:rPr>
        <w:noProof/>
      </w:rPr>
      <w:t>24.02.2025</w:t>
    </w:r>
    <w:r w:rsidR="00E46C83" w:rsidRPr="00435957">
      <w:rPr>
        <w:noProof/>
        <w:lang w:val="en-US"/>
      </w:rPr>
      <w:t xml:space="preserve">, </w:t>
    </w:r>
    <w:r w:rsidR="00E46C83">
      <w:rPr>
        <w:noProof/>
        <w:lang w:val="en-US"/>
      </w:rPr>
      <w:t>Dokument8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5D9" w:rsidRPr="00A73ABD" w:rsidRDefault="002675D9">
      <w:r w:rsidRPr="00A73ABD">
        <w:separator/>
      </w:r>
    </w:p>
  </w:footnote>
  <w:footnote w:type="continuationSeparator" w:id="0">
    <w:p w:rsidR="002675D9" w:rsidRPr="00A73ABD" w:rsidRDefault="002675D9">
      <w:r w:rsidRPr="00A73AB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Pr="00A73ABD" w:rsidRDefault="00A73ABD" w:rsidP="00A73ABD">
    <w:r w:rsidRPr="00A73ABD">
      <w:rPr>
        <w:noProof/>
      </w:rPr>
      <w:drawing>
        <wp:anchor distT="0" distB="0" distL="114300" distR="114300" simplePos="0" relativeHeight="251660288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259840"/>
          <wp:effectExtent l="0" t="0" r="0" b="0"/>
          <wp:wrapNone/>
          <wp:docPr id="3" name="331acd51-9ee4-4240-9e30-935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259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3CDB" w:rsidRPr="00A73ABD">
      <w:t> </w:t>
    </w:r>
  </w:p>
  <w:p w:rsidR="004B2EA0" w:rsidRPr="00A73ABD" w:rsidRDefault="00B03CDB" w:rsidP="005E0596">
    <w:r w:rsidRPr="00A73ABD">
      <w:rPr>
        <w:noProof/>
      </w:rPr>
      <w:drawing>
        <wp:anchor distT="0" distB="0" distL="114300" distR="114300" simplePos="0" relativeHeight="251658240" behindDoc="1" locked="1" layoutInCell="1" hidden="1" allowOverlap="1">
          <wp:simplePos x="0" y="0"/>
          <wp:positionH relativeFrom="column">
            <wp:posOffset>4761865</wp:posOffset>
          </wp:positionH>
          <wp:positionV relativeFrom="paragraph">
            <wp:posOffset>-400050</wp:posOffset>
          </wp:positionV>
          <wp:extent cx="1530350" cy="933450"/>
          <wp:effectExtent l="0" t="0" r="0" b="0"/>
          <wp:wrapNone/>
          <wp:docPr id="1" name="ea6296d4-05a3-4225-9fb8-6f27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196670" name="ea6296d4-05a3-4225-9fb8-6f27" hidden="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35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ABD">
      <w:t>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Pr="00A73ABD" w:rsidRDefault="00B03CDB" w:rsidP="005E0596">
    <w:r w:rsidRPr="00A73ABD">
      <w:t> </w:t>
    </w:r>
  </w:p>
  <w:p w:rsidR="004B2EA0" w:rsidRPr="00A73ABD" w:rsidRDefault="00B03CDB" w:rsidP="005E0596">
    <w:pPr>
      <w:rPr>
        <w:color w:val="000000"/>
        <w:sz w:val="2"/>
        <w:szCs w:val="2"/>
      </w:rPr>
    </w:pPr>
    <w:r w:rsidRPr="00A73ABD">
      <w:t> 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Pr="0051144A" w:rsidRDefault="004B2EA0" w:rsidP="005E0596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2EA0" w:rsidRDefault="004B2EA0">
    <w:pPr>
      <w:spacing w:line="20" w:lineRule="exact"/>
      <w:rPr>
        <w:sz w:val="2"/>
        <w:szCs w:val="2"/>
      </w:rPr>
    </w:pPr>
  </w:p>
  <w:p w:rsidR="004B2EA0" w:rsidRPr="00473DA5" w:rsidRDefault="00B03CDB">
    <w:pPr>
      <w:rPr>
        <w:color w:val="000000"/>
        <w:sz w:val="2"/>
        <w:szCs w:val="2"/>
      </w:rPr>
    </w:pPr>
    <w: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3C0D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8A83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A3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4CEA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886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9E9F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C410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3CC5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CAE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86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2125D"/>
    <w:multiLevelType w:val="multilevel"/>
    <w:tmpl w:val="63785862"/>
    <w:lvl w:ilvl="0">
      <w:start w:val="1"/>
      <w:numFmt w:val="bullet"/>
      <w:pStyle w:val="ListWithCheckboxes"/>
      <w:lvlText w:val="□"/>
      <w:lvlJc w:val="left"/>
      <w:pPr>
        <w:ind w:left="360" w:hanging="360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color w:val="auto"/>
        <w:sz w:val="22"/>
      </w:rPr>
    </w:lvl>
    <w:lvl w:ilvl="4">
      <w:start w:val="1"/>
      <w:numFmt w:val="bullet"/>
      <w:lvlText w:val="□"/>
      <w:lvlJc w:val="left"/>
      <w:pPr>
        <w:ind w:left="1800" w:hanging="360"/>
      </w:pPr>
      <w:rPr>
        <w:rFonts w:ascii="Arial" w:hAnsi="Arial" w:hint="default"/>
        <w:color w:val="auto"/>
        <w:sz w:val="22"/>
      </w:rPr>
    </w:lvl>
    <w:lvl w:ilvl="5">
      <w:start w:val="1"/>
      <w:numFmt w:val="bullet"/>
      <w:lvlText w:val="□"/>
      <w:lvlJc w:val="left"/>
      <w:pPr>
        <w:ind w:left="2160" w:hanging="360"/>
      </w:pPr>
      <w:rPr>
        <w:rFonts w:ascii="Arial" w:hAnsi="Arial" w:hint="default"/>
        <w:color w:val="auto"/>
        <w:sz w:val="22"/>
      </w:rPr>
    </w:lvl>
    <w:lvl w:ilvl="6">
      <w:start w:val="1"/>
      <w:numFmt w:val="bullet"/>
      <w:lvlText w:val="□"/>
      <w:lvlJc w:val="left"/>
      <w:pPr>
        <w:ind w:left="2520" w:hanging="360"/>
      </w:pPr>
      <w:rPr>
        <w:rFonts w:ascii="Arial" w:hAnsi="Arial" w:hint="default"/>
        <w:color w:val="auto"/>
        <w:sz w:val="22"/>
      </w:rPr>
    </w:lvl>
    <w:lvl w:ilvl="7">
      <w:start w:val="1"/>
      <w:numFmt w:val="bullet"/>
      <w:lvlText w:val="□"/>
      <w:lvlJc w:val="left"/>
      <w:pPr>
        <w:ind w:left="2880" w:hanging="360"/>
      </w:pPr>
      <w:rPr>
        <w:rFonts w:ascii="Arial" w:hAnsi="Arial" w:hint="default"/>
        <w:color w:val="auto"/>
        <w:sz w:val="22"/>
      </w:rPr>
    </w:lvl>
    <w:lvl w:ilvl="8">
      <w:start w:val="1"/>
      <w:numFmt w:val="bullet"/>
      <w:lvlText w:val="□"/>
      <w:lvlJc w:val="left"/>
      <w:pPr>
        <w:ind w:left="3240" w:hanging="360"/>
      </w:pPr>
      <w:rPr>
        <w:rFonts w:ascii="Arial" w:hAnsi="Arial" w:hint="default"/>
        <w:color w:val="auto"/>
        <w:sz w:val="22"/>
      </w:rPr>
    </w:lvl>
  </w:abstractNum>
  <w:abstractNum w:abstractNumId="11" w15:restartNumberingAfterBreak="0">
    <w:nsid w:val="2B436004"/>
    <w:multiLevelType w:val="multilevel"/>
    <w:tmpl w:val="60C6F98A"/>
    <w:lvl w:ilvl="0">
      <w:start w:val="1"/>
      <w:numFmt w:val="decimal"/>
      <w:pStyle w:val="ListLevelsWithNumbers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12" w15:restartNumberingAfterBreak="0">
    <w:nsid w:val="3A05210B"/>
    <w:multiLevelType w:val="multilevel"/>
    <w:tmpl w:val="AD2ACB22"/>
    <w:lvl w:ilvl="0">
      <w:start w:val="1"/>
      <w:numFmt w:val="lowerLetter"/>
      <w:pStyle w:val="ListWithLetters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Restart w:val="0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Restart w:val="0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Restart w:val="0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Restart w:val="0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Restart w:val="0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Restart w:val="0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3" w15:restartNumberingAfterBreak="0">
    <w:nsid w:val="3BAA2F24"/>
    <w:multiLevelType w:val="hybridMultilevel"/>
    <w:tmpl w:val="CA9C5874"/>
    <w:lvl w:ilvl="0" w:tplc="D5468ABC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F2984CF2" w:tentative="1">
      <w:start w:val="1"/>
      <w:numFmt w:val="lowerLetter"/>
      <w:lvlText w:val="%2."/>
      <w:lvlJc w:val="left"/>
      <w:pPr>
        <w:ind w:left="1440" w:hanging="360"/>
      </w:pPr>
    </w:lvl>
    <w:lvl w:ilvl="2" w:tplc="78CEF17E" w:tentative="1">
      <w:start w:val="1"/>
      <w:numFmt w:val="lowerRoman"/>
      <w:lvlText w:val="%3."/>
      <w:lvlJc w:val="right"/>
      <w:pPr>
        <w:ind w:left="2160" w:hanging="180"/>
      </w:pPr>
    </w:lvl>
    <w:lvl w:ilvl="3" w:tplc="20606710" w:tentative="1">
      <w:start w:val="1"/>
      <w:numFmt w:val="decimal"/>
      <w:lvlText w:val="%4."/>
      <w:lvlJc w:val="left"/>
      <w:pPr>
        <w:ind w:left="2880" w:hanging="360"/>
      </w:pPr>
    </w:lvl>
    <w:lvl w:ilvl="4" w:tplc="308609D4" w:tentative="1">
      <w:start w:val="1"/>
      <w:numFmt w:val="lowerLetter"/>
      <w:lvlText w:val="%5."/>
      <w:lvlJc w:val="left"/>
      <w:pPr>
        <w:ind w:left="3600" w:hanging="360"/>
      </w:pPr>
    </w:lvl>
    <w:lvl w:ilvl="5" w:tplc="7E24C882" w:tentative="1">
      <w:start w:val="1"/>
      <w:numFmt w:val="lowerRoman"/>
      <w:lvlText w:val="%6."/>
      <w:lvlJc w:val="right"/>
      <w:pPr>
        <w:ind w:left="4320" w:hanging="180"/>
      </w:pPr>
    </w:lvl>
    <w:lvl w:ilvl="6" w:tplc="A502DEF0" w:tentative="1">
      <w:start w:val="1"/>
      <w:numFmt w:val="decimal"/>
      <w:lvlText w:val="%7."/>
      <w:lvlJc w:val="left"/>
      <w:pPr>
        <w:ind w:left="5040" w:hanging="360"/>
      </w:pPr>
    </w:lvl>
    <w:lvl w:ilvl="7" w:tplc="4EEE6B2A" w:tentative="1">
      <w:start w:val="1"/>
      <w:numFmt w:val="lowerLetter"/>
      <w:lvlText w:val="%8."/>
      <w:lvlJc w:val="left"/>
      <w:pPr>
        <w:ind w:left="5760" w:hanging="360"/>
      </w:pPr>
    </w:lvl>
    <w:lvl w:ilvl="8" w:tplc="9642F9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22A9B"/>
    <w:multiLevelType w:val="multilevel"/>
    <w:tmpl w:val="E202057A"/>
    <w:lvl w:ilvl="0">
      <w:start w:val="1"/>
      <w:numFmt w:val="bullet"/>
      <w:pStyle w:val="ListWithSymbols"/>
      <w:lvlText w:val="–"/>
      <w:lvlJc w:val="left"/>
      <w:pPr>
        <w:ind w:left="360" w:hanging="360"/>
      </w:pPr>
      <w:rPr>
        <w:rFonts w:ascii="Ubuntu" w:hAnsi="Ubuntu"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2"/>
        </w:tabs>
        <w:ind w:left="2552" w:hanging="426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5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abstractNum w:abstractNumId="15" w15:restartNumberingAfterBreak="0">
    <w:nsid w:val="4320697C"/>
    <w:multiLevelType w:val="multilevel"/>
    <w:tmpl w:val="2BEEAF4C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3A84525"/>
    <w:multiLevelType w:val="hybridMultilevel"/>
    <w:tmpl w:val="6C9E5594"/>
    <w:lvl w:ilvl="0" w:tplc="1EEA435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7DF0E11C" w:tentative="1">
      <w:start w:val="1"/>
      <w:numFmt w:val="lowerLetter"/>
      <w:lvlText w:val="%2."/>
      <w:lvlJc w:val="left"/>
      <w:pPr>
        <w:ind w:left="1440" w:hanging="360"/>
      </w:pPr>
    </w:lvl>
    <w:lvl w:ilvl="2" w:tplc="6DFCDEFA" w:tentative="1">
      <w:start w:val="1"/>
      <w:numFmt w:val="lowerRoman"/>
      <w:lvlText w:val="%3."/>
      <w:lvlJc w:val="right"/>
      <w:pPr>
        <w:ind w:left="2160" w:hanging="180"/>
      </w:pPr>
    </w:lvl>
    <w:lvl w:ilvl="3" w:tplc="A40E47F2" w:tentative="1">
      <w:start w:val="1"/>
      <w:numFmt w:val="decimal"/>
      <w:lvlText w:val="%4."/>
      <w:lvlJc w:val="left"/>
      <w:pPr>
        <w:ind w:left="2880" w:hanging="360"/>
      </w:pPr>
    </w:lvl>
    <w:lvl w:ilvl="4" w:tplc="9288D7C6" w:tentative="1">
      <w:start w:val="1"/>
      <w:numFmt w:val="lowerLetter"/>
      <w:lvlText w:val="%5."/>
      <w:lvlJc w:val="left"/>
      <w:pPr>
        <w:ind w:left="3600" w:hanging="360"/>
      </w:pPr>
    </w:lvl>
    <w:lvl w:ilvl="5" w:tplc="7ECCC264" w:tentative="1">
      <w:start w:val="1"/>
      <w:numFmt w:val="lowerRoman"/>
      <w:lvlText w:val="%6."/>
      <w:lvlJc w:val="right"/>
      <w:pPr>
        <w:ind w:left="4320" w:hanging="180"/>
      </w:pPr>
    </w:lvl>
    <w:lvl w:ilvl="6" w:tplc="FB94FF00" w:tentative="1">
      <w:start w:val="1"/>
      <w:numFmt w:val="decimal"/>
      <w:lvlText w:val="%7."/>
      <w:lvlJc w:val="left"/>
      <w:pPr>
        <w:ind w:left="5040" w:hanging="360"/>
      </w:pPr>
    </w:lvl>
    <w:lvl w:ilvl="7" w:tplc="38BE63FC" w:tentative="1">
      <w:start w:val="1"/>
      <w:numFmt w:val="lowerLetter"/>
      <w:lvlText w:val="%8."/>
      <w:lvlJc w:val="left"/>
      <w:pPr>
        <w:ind w:left="5760" w:hanging="360"/>
      </w:pPr>
    </w:lvl>
    <w:lvl w:ilvl="8" w:tplc="21B6A5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C7EBF"/>
    <w:multiLevelType w:val="multilevel"/>
    <w:tmpl w:val="CFCEA39A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1.%2.%3.%4"/>
      <w:lvlJc w:val="left"/>
      <w:pPr>
        <w:tabs>
          <w:tab w:val="num" w:pos="850"/>
        </w:tabs>
        <w:ind w:left="850" w:hanging="850"/>
      </w:p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hanging="1417"/>
      </w:pPr>
    </w:lvl>
    <w:lvl w:ilvl="8">
      <w:start w:val="1"/>
      <w:numFmt w:val="decimal"/>
      <w:lvlText w:val="%1.%2.%3.%4.%5.%6.%7.%8.%9"/>
      <w:lvlJc w:val="left"/>
      <w:pPr>
        <w:tabs>
          <w:tab w:val="num" w:pos="1559"/>
        </w:tabs>
        <w:ind w:left="1559" w:hanging="1559"/>
      </w:pPr>
    </w:lvl>
  </w:abstractNum>
  <w:abstractNum w:abstractNumId="18" w15:restartNumberingAfterBreak="0">
    <w:nsid w:val="59A96E60"/>
    <w:multiLevelType w:val="multilevel"/>
    <w:tmpl w:val="36A6DF8E"/>
    <w:lvl w:ilvl="0">
      <w:start w:val="1"/>
      <w:numFmt w:val="decimal"/>
      <w:pStyle w:val="ListWithNumbers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544"/>
        </w:tabs>
        <w:ind w:left="3544" w:hanging="9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746366B"/>
    <w:multiLevelType w:val="hybridMultilevel"/>
    <w:tmpl w:val="6E320810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6"/>
  </w:num>
  <w:num w:numId="5">
    <w:abstractNumId w:val="13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8"/>
  </w:num>
  <w:num w:numId="20">
    <w:abstractNumId w:val="17"/>
  </w:num>
  <w:num w:numId="2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20"/>
  <w:autoHyphenation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e.Format.Long" w:val="18. 02. 2020"/>
    <w:docVar w:name="Date.Format.Long.dateValue" w:val="39869"/>
    <w:docVar w:name="DocumentDate" w:val="18. 02. 2020"/>
    <w:docVar w:name="DocumentDate.dateValue" w:val="38047"/>
    <w:docVar w:name="MetaTool_officeatwork" w:val="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"/>
    <w:docVar w:name="OawAttachedTemplate" w:val="Leeres Dokument.ows"/>
    <w:docVar w:name="OawBuiltInDocProps" w:val="&lt;OawBuiltInDocProps&gt;&lt;default profileUID=&quot;0&quot;&gt;&lt;word&gt;&lt;category&gt;&lt;/category&gt;&lt;keywords&gt;&lt;/keywords&gt;&lt;comments&gt;&lt;/comments&gt;&lt;fileName&gt;&lt;/fileName&gt;&lt;defaultPath&gt;&lt;/defaultPath&gt;&lt;hyperlinkBase&gt;&lt;/hyperlinkBase&gt;&lt;contentType&gt;&lt;/contentType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Subject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defaultFilename&gt;&lt;value type=&quot;OawBookmark&quot; name=&quot;Subject&quot;&gt;&lt;separator text=&quot;&quot;&gt;&lt;/separator&gt;&lt;format text=&quot;&quot;&gt;&lt;/format&gt;&lt;/value&gt;&lt;/defaultFilename&gt;&lt;/word&gt;&lt;PDF&gt;&lt;category&gt;&lt;/category&gt;&lt;keywords&gt;&lt;/keywords&gt;&lt;comments&gt;&lt;/comments&gt;&lt;fileName&gt;&lt;/fileName&gt;&lt;defaultPath&gt;&lt;/defaultPath&gt;&lt;hyperlinkBase&gt;&lt;/hyperlinkBase&gt;&lt;contentType&gt;&lt;/contentType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Subject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defaultFilename&gt;&lt;value type=&quot;OawBookmark&quot; name=&quot;Subject&quot;&gt;&lt;separator text=&quot;&quot;&gt;&lt;/separator&gt;&lt;format text=&quot;&quot;&gt;&lt;/format&gt;&lt;/value&gt;&lt;/defaultFilename&gt;&lt;/PDF&gt;&lt;/default&gt;&lt;/OawBuiltInDocProps&gt;_x000d_"/>
    <w:docVar w:name="OawCreatedWithOfficeatworkVersion" w:val=" (4.15.1.8951)"/>
    <w:docVar w:name="OawCreatedWithProjectID" w:val="luchmaster"/>
    <w:docVar w:name="OawCreatedWithProjectVersion" w:val="305"/>
    <w:docVar w:name="oawDefinitionTmpl" w:val="&lt;document&gt;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1&quot; sameAsDefault=&quot;-1&quot;&gt;&lt;/profile&gt;&lt;profile type=&quot;save&quot; UID=&quot;2003112513571987705547&quot; sameAsDefault=&quot;-1&quot;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DocProperty name=&quot;Doc.Docum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cument&quot;/&gt;&lt;/type&gt;&lt;/profile&gt;&lt;profile type=&quot;print&quot; UID=&quot;2003010711185094343750537&quot; sameAsDefault=&quot;-1&quot;&gt;&lt;/profile&gt;&lt;profile type=&quot;print&quot; UID=&quot;3&quot; sameAsDefault=&quot;-1&quot;&gt;&lt;/profile&gt;&lt;profile type=&quot;print&quot; UID=&quot;4&quot; sameAsDefault=&quot;-1&quot;&gt;&lt;/profile&gt;&lt;profile type=&quot;send&quot; UID=&quot;2003010711200895123470110&quot; sameAsDefault=&quot;-1&quot;&gt;&lt;/profile&gt;&lt;profile type=&quot;send&quot; UID=&quot;1&quot; sameAsDefault=&quot;-1&quot;&gt;&lt;/profile&gt;&lt;profile type=&quot;save&quot; UID=&quot;2003112717153125284480&quot; sameAsDefault=&quot;-1&quot;&gt;&lt;/profile&gt;&lt;profile type=&quot;save&quot; UID=&quot;2003112513571987705547&quot; sameAsDefault=&quot;-1&quot;&gt;&lt;/profile&gt;&lt;/OawDocProperty&gt;_x000d__x0009_&lt;OawBookmark name=&quot;Subject&quot;&gt;&lt;profile type=&quot;default&quot; UID=&quot;&quot; sameAsDefault=&quot;0&quot;&gt;&lt;/profile&gt;&lt;/OawBookmark&gt;_x000d__x0009_&lt;OawDocProperty name=&quot;Doc.Letter&quot;&gt;&lt;profile type=&quot;default&quot; UID=&quot;&quot; sameAsDefault=&quot;0&quot;&gt;&lt;documentProperty UID=&quot;2003060614150123456789&quot; dataSourceUID=&quot;2003060614150123456789&quot;/&gt;&lt;type type=&quot;OawLanguage&quot;&gt;&lt;OawLanguage UID=&quot;Doc.Letter&quot;/&gt;&lt;/type&gt;&lt;/profile&gt;&lt;/OawDocProperty&gt;_x000d__x0009_&lt;OawDocProperty name=&quot;Doc.Regarding&quot;&gt;&lt;profile type=&quot;default&quot; UID=&quot;&quot; sameAsDefault=&quot;0&quot;&gt;&lt;documentProperty UID=&quot;2003060614150123456789&quot; dataSourceUID=&quot;2003060614150123456789&quot;/&gt;&lt;type type=&quot;OawLanguage&quot;&gt;&lt;OawLanguage UID=&quot;Doc.Regarding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Organisation.Country&quot;&gt;&lt;profile type=&quot;default&quot; UID=&quot;&quot; sameAsDefault=&quot;0&quot;&gt;&lt;/profile&gt;&lt;/OawDocProperty&gt;_x000d__x0009_&lt;OawDocProperty name=&quot;Organisation.Footer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1&quot;/&gt;&lt;/type&gt;&lt;/profile&gt;&lt;/OawDocProperty&gt;_x000d__x0009_&lt;OawDocProperty name=&quot;Organisation.Footer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2&quot;/&gt;&lt;/type&gt;&lt;/profile&gt;&lt;/OawDocProperty&gt;_x000d__x0009_&lt;OawDocProperty name=&quot;Organisation.Footer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3&quot;/&gt;&lt;/type&gt;&lt;/profile&gt;&lt;/OawDocProperty&gt;_x000d__x0009_&lt;OawDocProperty name=&quot;Organisation.Footer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4&quot;/&gt;&lt;/type&gt;&lt;/profile&gt;&lt;/OawDocProperty&gt;_x000d__x0009_&lt;OawDocProperty name=&quot;Organisation.Dienststelle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ienststelle1&quot;/&gt;&lt;/type&gt;&lt;/profile&gt;&lt;/OawDocProperty&gt;_x000d__x0009_&lt;OawDocProperty name=&quot;Organisation.Dienststelle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ienststelle2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Interne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Internet&quot;/&gt;&lt;/type&gt;&lt;/profile&gt;&lt;/OawDocProperty&gt;_x000d__x0009_&lt;OawDocProperty name=&quot;Doc.Direct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ctPhone&quot;/&gt;&lt;/type&gt;&lt;/profile&gt;&lt;/OawDocProperty&gt;_x000d__x0009_&lt;OawDocProperty name=&quot;Organisation.Telef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fon&quot;/&gt;&lt;/type&gt;&lt;/profile&gt;&lt;/OawDocProperty&gt;_x000d__x0009_&lt;OawDocProperty name=&quot;Organisation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csimi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csimile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Doc.Direct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ctFax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Doc.Enclosur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nclosures&quot;/&gt;&lt;/type&gt;&lt;/profile&gt;&lt;/OawDocProperty&gt;_x000d__x0009_&lt;OawDocProperty name=&quot;Outputprofile.Ex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43648299648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06120711380151760646&quot; sameAsDefault=&quot;-1&quot;&gt;&lt;/profile&gt;&lt;profile type=&quot;send&quot; UID=&quot;2003010711200895123470110&quot; sameAsDefault=&quot;-1&quot;&gt;&lt;/profile&gt;&lt;profile type=&quot;send&quot; UID=&quot;2006120514175878093883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end&quot; UID=&quot;2006121210395821292110&quot; sameAsDefault=&quot;-1&quot;&gt;&lt;/profile&gt;&lt;profile type=&quot;save&quot; UID=&quot;2004062216425255253277&quot; sameAsDefault=&quot;-1&quot;&gt;&lt;/profile&gt;&lt;profile type=&quot;save&quot; UID=&quot;200612051440155604006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save&quot; UID=&quot;2006121210441235887611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84326300121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profile type=&quot;print&quot; UID=&quot;2010071914585275568157&quot; sameAsDefault=&quot;0&quot;&gt;&lt;documentProperty UID=&quot;2003060614150123456789&quot; dataSourceUID=&quot;2003060614150123456789&quot;/&gt;&lt;type type=&quot;OawLanguage&quot;&gt;&lt;OawLanguage UID=&quot;Outputprofile.External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080810958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15554119854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ExternalSignature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0071914505949584758&quot; sameAsDefault=&quot;-1&quot;&gt;&lt;/profile&gt;&lt;profile type=&quot;print&quot; UID=&quot;2010071914510808109584&quot; sameAsDefault=&quot;-1&quot;&gt;&lt;/profile&gt;&lt;profile type=&quot;print&quot; UID=&quot;2010071914515554119854&quot; sameAsDefault=&quot;-1&quot;&gt;&lt;/profile&gt;&lt;profile type=&quot;print&quot; UID=&quot;2010071914543648299648&quot; sameAsDefault=&quot;-1&quot;&gt;&lt;/profile&gt;&lt;profile type=&quot;print&quot; UID=&quot;2010071914584326300121&quot; sameAsDefault=&quot;-1&quot;&gt;&lt;/profile&gt;&lt;profile type=&quot;print&quot; UID=&quot;2010071914585275568157&quot; sameAsDefault=&quot;-1&quot;&gt;&lt;/profile&gt;&lt;profile type=&quot;print&quot; UID=&quot;2006120711380151760646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end&quot; UID=&quot;2003010711200895123470110&quot; sameAsDefault=&quot;-1&quot;&gt;&lt;/profile&gt;&lt;profile type=&quot;send&quot; UID=&quot;2006120514175878093883&quot; sameAsDefault=&quot;-1&quot;&gt;&lt;/profile&gt;&lt;profile type=&quot;send&quot; UID=&quot;2006121210395821292110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profile type=&quot;save&quot; UID=&quot;2004062216425255253277&quot; sameAsDefault=&quot;-1&quot;&gt;&lt;/profile&gt;&lt;profile type=&quot;save&quot; UID=&quot;2006120514401556040061&quot; sameAsDefault=&quot;-1&quot;&gt;&lt;/profile&gt;&lt;profile type=&quot;save&quot; UID=&quot;2006121210441235887611&quot; sameAsDefault=&quot;0&quot;&gt;&lt;documentProperty UID=&quot;2003060614150123456789&quot; dataSourceUID=&quot;2003060614150123456789&quot;/&gt;&lt;type type=&quot;OawLanguage&quot;&gt;&lt;OawLanguage UID=&quot;Outputprofile.ExternalSignature&quot;/&gt;&lt;/type&gt;&lt;/profile&gt;&lt;/OawDocProperty&gt;_x000d__x0009_&lt;OawDocProperty name=&quot;Author.Initials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Initials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Organisation.AddressB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1&quot;/&gt;&lt;/type&gt;&lt;/profile&gt;&lt;/OawDocProperty&gt;_x000d__x0009_&lt;OawDocProperty name=&quot;Organisation.AddressB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2&quot;/&gt;&lt;/type&gt;&lt;/profile&gt;&lt;/OawDocProperty&gt;_x000d__x0009_&lt;OawDocProperty name=&quot;Organisation.AddressB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3&quot;/&gt;&lt;/type&gt;&lt;/profile&gt;&lt;/OawDocProperty&gt;_x000d__x0009_&lt;OawDocProperty name=&quot;Organisation.AddressB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B4&quot;/&gt;&lt;/type&gt;&lt;/profile&gt;&lt;/OawDocProperty&gt;_x000d__x0009_&lt;OawDocProperty name=&quot;Organisation.AddressN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N1&quot;/&gt;&lt;/type&gt;&lt;/profile&gt;&lt;/OawDocProperty&gt;_x000d__x0009_&lt;OawDocProperty name=&quot;Organisation.AddressN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N2&quot;/&gt;&lt;/type&gt;&lt;/profile&gt;&lt;/OawDocProperty&gt;_x000d__x0009_&lt;OawDocProperty name=&quot;Organisation.AddressN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N3&quot;/&gt;&lt;/type&gt;&lt;/profile&gt;&lt;/OawDocProperty&gt;_x000d__x0009_&lt;OawDocProperty name=&quot;Organisation.AddressN4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N4&quot;/&gt;&lt;/type&gt;&lt;/profile&gt;&lt;/OawDocProperty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ContentTypeBracket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ntentTypeBrackets&quot;/&gt;&lt;/type&gt;&lt;/profile&gt;&lt;/OawDocProperty&gt;_x000d__x0009_&lt;OawDocProperty name=&quot;BM_Cont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ontentType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DocProperty name=&quot;Organisation.Departement&quot;&gt;&lt;profile type=&quot;default&quot; UID=&quot;&quot; sameAsDefault=&quot;0&quot;&gt;&lt;/profile&gt;&lt;/OawDocProperty&gt;_x000d__x0009_&lt;OawDocProperty name=&quot;Textmarke.ContentType&quot;&gt;&lt;profile type=&quot;default&quot; UID=&quot;&quot; sameAsDefault=&quot;0&quot;&gt;&lt;documentProperty UID=&quot;2003070216009988776655&quot; sourceUID=&quot;2003070216009988776655&quot;/&gt;&lt;type type=&quot;WordBookmark&quot;&gt;&lt;WordBookmark name=&quot;ContentType&quot;/&gt;&lt;/type&gt;&lt;/profile&gt;&lt;/OawDocProperty&gt;_x000d__x0009_&lt;OawDocProperty name=&quot;BM_ContentTypeLetter&quot;&gt;&lt;profile type=&quot;default&quot; UID=&quot;&quot; sameAsDefault=&quot;0&quot;&gt;&lt;documentProperty UID=&quot;2003070216009988776655&quot; dataSourceUID=&quot;2003070216009988776655&quot;/&gt;&lt;type type=&quot;WordBookmark&quot;&gt;&lt;WordBookmark name=&quot;ContentTypeLetter&quot;/&gt;&lt;/type&gt;&lt;/profile&gt;&lt;/OawDocProperty&gt;_x000d__x0009_&lt;OawBookmark name=&quot;FusszeileErsteSeite&quot;&gt;&lt;profile type=&quot;default&quot; UID=&quot;&quot; sameAsDefault=&quot;0&quot;&gt;&lt;/profile&gt;&lt;/OawBookmark&gt;_x000d__x0009_&lt;OawBookmark name=&quot;FusszeileFolgeseiten&quot;&gt;&lt;profile type=&quot;default&quot; UID=&quot;&quot; sameAsDefault=&quot;0&quot;&gt;&lt;/profile&gt;&lt;/OawBookmark&gt;_x000d__x0009_&lt;OawDocProperty name=&quot;CMIdata.Dok_Titel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Dok_Titel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ustomField.ShowLogo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ShowLogos&quot;/&gt;&lt;/type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&lt;/document&gt;_x000d_"/>
    <w:docVar w:name="OawDistributionEnabled" w:val="&lt;Profiles&gt;&lt;Distribution type=&quot;2&quot; UID=&quot;2010071914543648299648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DirectPhone|DirectFax|Name&quot;/&gt;&lt;profile type=&quot;default&quot; UID=&quot;&quot; sameAsDefault=&quot;0&quot;&gt;&lt;OawDocProperty name=&quot;Contactperson.DirectPhone&quot; field=&quot;DirectPhone&quot;/&gt;&lt;OawDocProperty name=&quot;Contactperson.DirectFax&quot; field=&quot;DirectFax&quot;/&gt;&lt;OawDocProperty name=&quot;Contactperson.Name&quot; field=&quot;Name&quot;/&gt;&lt;/profile&gt;&lt;/source&gt;"/>
    <w:docVar w:name="OawDocProp.2002122011014149059130932" w:val="&lt;source&gt;&lt;Fields List=&quot;City|Footer1|Footer2|Footer3|Footer4|Dienststelle1|Dienststelle2|Email|Internet|Telefon|Departement|Fax|AddressB1|AddressB2|AddressB3|AddressB4|AddressN1|AddressN2|AddressN3|AddressN4&quot;/&gt;&lt;profile type=&quot;default&quot; UID=&quot;&quot; sameAsDefault=&quot;0&quot;&gt;&lt;OawDocProperty name=&quot;Organisation.City&quot; field=&quot;City&quot;/&gt;&lt;OawDocProperty name=&quot;Organisation.Footer1&quot; field=&quot;Footer1&quot;/&gt;&lt;OawDocProperty name=&quot;Organisation.Footer2&quot; field=&quot;Footer2&quot;/&gt;&lt;OawDocProperty name=&quot;Organisation.Footer3&quot; field=&quot;Footer3&quot;/&gt;&lt;OawDocProperty name=&quot;Organisation.Footer4&quot; field=&quot;Footer4&quot;/&gt;&lt;OawDocProperty name=&quot;Organisation.Dienststelle1&quot; field=&quot;Dienststelle1&quot;/&gt;&lt;OawDocProperty name=&quot;Organisation.Dienststelle2&quot; field=&quot;Dienststelle2&quot;/&gt;&lt;OawDocProperty name=&quot;Organisation.Email&quot; field=&quot;Email&quot;/&gt;&lt;OawDocProperty name=&quot;Organisation.Internet&quot; field=&quot;Internet&quot;/&gt;&lt;OawDocProperty name=&quot;Organisation.Telefon&quot; field=&quot;Telefon&quot;/&gt;&lt;OawDocProperty name=&quot;Organisation.Departement&quot; field=&quot;Departement&quot;/&gt;&lt;OawDocProperty name=&quot;Organisation.Fax&quot; field=&quot;Fax&quot;/&gt;&lt;OawDocProperty name=&quot;Organisation.AddressB1&quot; field=&quot;AddressB1&quot;/&gt;&lt;OawDocProperty name=&quot;Organisation.AddressB2&quot; field=&quot;AddressB2&quot;/&gt;&lt;OawDocProperty name=&quot;Organisation.AddressB3&quot; field=&quot;AddressB3&quot;/&gt;&lt;OawDocProperty name=&quot;Organisation.AddressB4&quot; field=&quot;AddressB4&quot;/&gt;&lt;OawDocProperty name=&quot;Organisation.AddressN1&quot; field=&quot;AddressN1&quot;/&gt;&lt;OawDocProperty name=&quot;Organisation.AddressN2&quot; field=&quot;AddressN2&quot;/&gt;&lt;OawDocProperty name=&quot;Organisation.AddressN3&quot; field=&quot;AddressN3&quot;/&gt;&lt;OawDocProperty name=&quot;Organisation.AddressN4&quot; field=&quot;AddressN4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Subject&quot; field=&quot;Doc.Subject&quot;/&gt;&lt;OawDocProperty name=&quot;Doc.Date&quot; field=&quot;Doc.Date&quot;/&gt;&lt;OawDocProperty name=&quot;Doc.Document&quot; field=&quot;Doc.Document&quot;/&gt;&lt;OawDocProperty name=&quot;Doc.Letter&quot; field=&quot;Doc.Letter&quot;/&gt;&lt;OawDocProperty name=&quot;Doc.Regarding&quot; field=&quot;Doc.Regarding&quot;/&gt;&lt;OawDocProperty name=&quot;Doc.DirectPhone&quot; field=&quot;Doc.DirectPhone&quot;/&gt;&lt;OawDocProperty name=&quot;Doc.Telephone&quot; field=&quot;Doc.Telephone&quot;/&gt;&lt;OawDocProperty name=&quot;Doc.Facsimile&quot; field=&quot;Doc.Facsimile&quot;/&gt;&lt;OawDocProperty name=&quot;Doc.DirectFax&quot; field=&quot;Doc.DirectFax&quot;/&gt;&lt;OawDocProperty name=&quot;Doc.Page&quot; field=&quot;Doc.Page&quot;/&gt;&lt;OawDocProperty name=&quot;Doc.of&quot; field=&quot;Doc.of&quot;/&gt;&lt;OawDocProperty name=&quot;Doc.Enclosures&quot; field=&quot;Doc.Enclosures&quot;/&gt;&lt;OawDocProperty name=&quot;Doc.ContentTypeBrackets&quot; field=&quot;Doc.ContentTypeBrackets&quot;/&gt;&lt;OawDocProperty name=&quot;Doc.Text&quot; field=&quot;Doc.Text&quot;/&gt;&lt;/profile&gt;&lt;profile type=&quot;print&quot; UID=&quot;2010071914543648299648&quot; sameAsDefault=&quot;0&quot;&gt;&lt;SQL&gt;SELECT Value, UID FROM Data WHERE LCID = '%WhereLCID%';&lt;/SQL&gt;&lt;OawDocProperty name=&quot;Outputprofile.External&quot; field=&quot;Outputprofile.External&quot;/&gt;&lt;/profile&gt;&lt;profile type=&quot;send&quot; UID=&quot;2006120514175878093883&quot; sameAsDefault=&quot;0&quot;&gt;&lt;SQL&gt;SELECT Value, UID FROM Data WHERE LCID = '%WhereLCID%';&lt;/SQL&gt;&lt;OawDocProperty name=&quot;Outputprofile.External&quot; field=&quot;Outputprofile.External&quot;/&gt;&lt;/profile&gt;&lt;profile type=&quot;save&quot; UID=&quot;200612051440155604006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4326300121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85275568157&quot; sameAsDefault=&quot;0&quot;&gt;&lt;SQL&gt;SELECT Value, UID FROM Data WHERE LCID = '%WhereLCID%';&lt;/SQL&gt;&lt;OawDocProperty name=&quot;Outputprofile.External&quot; field=&quot;Outputprofile.External&quot;/&gt;&lt;/profile&gt;&lt;profile type=&quot;print&quot; UID=&quot;2010071914505949584758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0808109584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10071914515554119854&quot; sameAsDefault=&quot;0&quot;&gt;&lt;SQL&gt;SELECT Value, UID FROM Data WHERE LCID = '%WhereLCID%';&lt;/SQL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Outputprofile.Internal&quot; field=&quot;Outputprofile.Internal&quot;/&gt;&lt;/profile&gt;&lt;profile type=&quot;print&quot; UID=&quot;2006120711380151760646&quot; sameAsDefault=&quot;0&quot;&gt;&lt;SQL&gt;SELECT Value, UID FROM Data WHERE LCID = '%WhereLCID%';&lt;/SQL&gt;&lt;OawDocProperty name=&quot;Outputprofile.ExternalSignature&quot; field=&quot;Outputprofile.ExternalSignature&quot;/&gt;&lt;/profile&gt;&lt;profile type=&quot;send&quot; UID=&quot;2006121210395821292110&quot; sameAsDefault=&quot;0&quot;&gt;&lt;SQL&gt;SELECT Value, UID FROM Data WHERE LCID = '%WhereLCID%';&lt;/SQL&gt;&lt;OawDocProperty name=&quot;Outputprofile.ExternalSignature&quot; field=&quot;Outputprofile.ExternalSignature&quot;/&gt;&lt;/profile&gt;&lt;profile type=&quot;save&quot; UID=&quot;2006121210441235887611&quot; sameAsDefault=&quot;0&quot;&gt;&lt;SQL&gt;SELECT Value, UID FROM Data WHERE LCID = '%WhereLCID%';&lt;/SQL&gt;&lt;OawDocProperty name=&quot;Outputprofile.ExternalSignature&quot; field=&quot;Outputprofile.ExternalSignature&quot;/&gt;&lt;/profile&gt;&lt;/source&gt;"/>
    <w:docVar w:name="OawDocProp.2004112217333376588294" w:val="&lt;source&gt;&lt;Fields List=&quot;ShowLogos&quot;/&gt;&lt;profile type=&quot;default&quot; UID=&quot;&quot; sameAsDefault=&quot;0&quot;&gt;&lt;OawDocProperty name=&quot;CustomField.ShowLogos&quot; field=&quot;ShowLogos&quot;/&gt;&lt;/profile&gt;&lt;/source&gt;"/>
    <w:docVar w:name="OawDocProp.2006040509495284662868" w:val="&lt;source&gt;&lt;Fields List=&quot;Name|Initials&quot;/&gt;&lt;profile type=&quot;default&quot; UID=&quot;&quot; sameAsDefault=&quot;0&quot;&gt;&lt;OawDocProperty name=&quot;Author.Name&quot; field=&quot;Name&quot;/&gt;&lt;OawDocProperty name=&quot;Author.Initials&quot; field=&quot;Initials&quot;/&gt;&lt;/profile&gt;&lt;/source&gt;"/>
    <w:docVar w:name="OawDocProp.2010020409223900652065" w:val="&lt;source&gt;&lt;Fields List=&quot;Dok_Titel|G_Signatur|G_Laufnummer&quot;/&gt;&lt;profile type=&quot;default&quot; UID=&quot;&quot; sameAsDefault=&quot;0&quot;&gt;&lt;OawDocProperty name=&quot;CMIdata.Dok_Titel&quot; field=&quot;Dok_Titel&quot;/&gt;&lt;OawDocProperty name=&quot;CMIdata.G_Signatur&quot; field=&quot;G_Signatur&quot;/&gt;&lt;OawDocProperty name=&quot;CMIdata.G_Laufnummer&quot; field=&quot;G_Laufnummer&quot;/&gt;&lt;/profile&gt;&lt;/source&gt;"/>
    <w:docVar w:name="OawDocPropSource" w:val="&lt;Profile SelectedUID=&quot;&quot;&gt;&lt;DocProp UID=&quot;2002122011014149059130932&quot; EntryUID=&quot;2018022115412342752651&quot; PrimaryUID=&quot;ClientSuite&quot;&gt;&lt;Field Name=&quot;IDName&quot; Value=&quot;BUWD, RAWI&quot;/&gt;&lt;Field Name=&quot;Departement&quot; Value=&quot;Bau-, Umwelt- und Wirtschaftsdepartement&quot;/&gt;&lt;Field Name=&quot;Dienststelle1&quot; Value=&quot;&quot;/&gt;&lt;Field Name=&quot;Dienststelle2&quot; Value=&quot;&quot;/&gt;&lt;Field Name=&quot;Abteilung1&quot; Value=&quot;&quot;/&gt;&lt;Field Name=&quot;Abteilung2&quot; Value=&quot;&quot;/&gt;&lt;Field Name=&quot;AddressB1&quot; Value=&quot;Raum und Wirtschaft (rawi)&quot;/&gt;&lt;Field Name=&quot;AddressB2&quot; Value=&quot;&quot;/&gt;&lt;Field Name=&quot;AddressB3&quot; Value=&quot;&quot;/&gt;&lt;Field Name=&quot;AddressB4&quot; Value=&quot;&quot;/&gt;&lt;Field Name=&quot;AddressN1&quot; Value=&quot;Murbacherstrasse 21&quot;/&gt;&lt;Field Name=&quot;AddressN2&quot; Value=&quot;6002 Luzern&quot;/&gt;&lt;Field Name=&quot;AddressN3&quot; Value=&quot;&quot;/&gt;&lt;Field Name=&quot;AddressN4&quot; Value=&quot;&quot;/&gt;&lt;Field Name=&quot;Postcode&quot; Value=&quot;6002&quot;/&gt;&lt;Field Name=&quot;City&quot; Value=&quot;Luzern&quot;/&gt;&lt;Field Name=&quot;Abteilungsinformation1&quot; Value=&quot;&quot;/&gt;&lt;Field Name=&quot;Abteilungsinformation2&quot; Value=&quot;&quot;/&gt;&lt;Field Name=&quot;Abteilungsinformation3&quot; Value=&quot;&quot;/&gt;&lt;Field Name=&quot;Abteilungsinformation4&quot; Value=&quot;&quot;/&gt;&lt;Field Name=&quot;Abteilungsinformation5&quot; Value=&quot;&quot;/&gt;&lt;Field Name=&quot;Abteilungsinformation6&quot; Value=&quot;&quot;/&gt;&lt;Field Name=&quot;Abteilungsinformation7&quot; Value=&quot;&quot;/&gt;&lt;Field Name=&quot;Abteilungsinformation8&quot; Value=&quot;&quot;/&gt;&lt;Field Name=&quot;Telefon&quot; Value=&quot;+41 41 228 51 83&quot;/&gt;&lt;Field Name=&quot;Fax&quot; Value=&quot;&quot;/&gt;&lt;Field Name=&quot;LogoColor&quot; Value=&quot;%Logos%\Luzern.Logo.2100.350.emf&quot;/&gt;&lt;Field Name=&quot;LogoBlackWhite&quot; Value=&quot;%Logos%\Luzern.Logo.2100.350.emf&quot;/&gt;&lt;Field Name=&quot;LogoZertifikate&quot; Value=&quot;&quot;/&gt;&lt;Field Name=&quot;Email&quot; Value=&quot;rawi@lu.ch&quot;/&gt;&lt;Field Name=&quot;Internet&quot; Value=&quot;rawi.lu.ch&quot;/&gt;&lt;Field Name=&quot;LogoSignature&quot; Value=&quot;&quot;/&gt;&lt;Field Name=&quot;LogoPowerPointTitleLast&quot; Value=&quot;&quot;/&gt;&lt;Field Name=&quot;LogoPowerPointTitleFirst&quot; Value=&quot;&quot;/&gt;&lt;Field Name=&quot;LogoPowerPointChapter&quot; Value=&quot;&quot;/&gt;&lt;Field Name=&quot;LogoPowerPointSlide&quot; Value=&quot;&quot;/&gt;&lt;Field Name=&quot;LogoNeutral&quot; Value=&quot;%Logos%\Luzern.Logo.2100.350.emf&quot;/&gt;&lt;Field Name=&quot;LogoSchriftzug&quot; Value=&quot;&quot;/&gt;&lt;Field Name=&quot;LogoTag&quot; Value=&quot;&quot;/&gt;&lt;Field Name=&quot;FusszeileFett&quot; Value=&quot;&quot;/&gt;&lt;Field Name=&quot;FusszeileNormal&quot; Value=&quot;&quot;/&gt;&lt;Field Name=&quot;Data_UID&quot; Value=&quot;2018022115412342752651&quot;/&gt;&lt;Field Name=&quot;Field_Name&quot; Value=&quot;&quot;/&gt;&lt;Field Name=&quot;Field_UID&quot; Value=&quot;&quot;/&gt;&lt;Field Name=&quot;ML_LCID&quot; Value=&quot;&quot;/&gt;&lt;Field Name=&quot;ML_Value&quot; Value=&quot;&quot;/&gt;&lt;Field Name=&quot;SelectedUID&quot; Value=&quot;2004123010144120300001&quot;/&gt;&lt;/DocProp&gt;&lt;DocProp UID=&quot;2006040509495284662868&quot; EntryUID=&quot;&quot; PrimaryUID=&quot;ClientSuite&quot;&gt;&lt;Field Name=&quot;IDName&quot; Value=&quot;&quot;/&gt;&lt;Field Name=&quot;SelectedUID&quot; Value=&quot;2004123010144120300001&quot;/&gt;&lt;/DocProp&gt;&lt;DocProp UID=&quot;200212191811121321310321301031x&quot; EntryUID=&quot;&quot; PrimaryUID=&quot;ClientSuite&quot;&gt;&lt;Field Name=&quot;IDName&quot; Value=&quot;&quot;/&gt;&lt;Field Name=&quot;SelectedUID&quot; Value=&quot;2004123010144120300001&quot;/&gt;&lt;/DocProp&gt;&lt;DocProp UID=&quot;2010072016315072560894&quot; EntryUID=&quot;&quot; PrimaryUID=&quot;ClientSuite&quot;&gt;&lt;Field Name=&quot;IDName&quot; Value=&quot;&quot;/&gt;&lt;Field Name=&quot;SelectedUID&quot; Value=&quot;2004123010144120300001&quot;/&gt;&lt;/DocProp&gt;&lt;DocProp UID=&quot;2003080714212273705547&quot; EntryUID=&quot;&quot; UserInformation=&quot;Data from SAP&quot; Interface=&quot;-1&quot;&gt;&lt;/DocProp&gt;&lt;DocProp UID=&quot;2002122010583847234010578&quot; EntryUID=&quot;&quot; PrimaryUID=&quot;ClientSuite&quot;&gt;&lt;Field Name=&quot;IDName&quot; Value=&quot;&quot;/&gt;&lt;Field Name=&quot;SelectedUID&quot; Value=&quot;2004123010144120300001&quot;/&gt;&lt;/DocProp&gt;&lt;DocProp UID=&quot;2003061115381095709037&quot; EntryUID=&quot;&quot; PrimaryUID=&quot;ClientSuite&quot;&gt;&lt;Field Name=&quot;IDName&quot; Value=&quot;&quot;/&gt;&lt;Field Name=&quot;SelectedUID&quot; Value=&quot;2004123010144120300001&quot;/&gt;&lt;/DocProp&gt;&lt;DocProp UID=&quot;2016110913315368876110&quot; EntryUID=&quot;&quot; PrimaryUID=&quot;ClientSuite&quot;&gt;&lt;Field Name=&quot;IDName&quot; Value=&quot;&quot;/&gt;&lt;Field Name=&quot;SelectedUID&quot; Value=&quot;2004123010144120300001&quot;/&gt;&lt;/DocProp&gt;&lt;DocProp UID=&quot;2009082513331568340343&quot; EntryUID=&quot;&quot; UserInformation=&quot;Data from SAP&quot; Interface=&quot;-1&quot;&gt;&lt;/DocProp&gt;&lt;DocProp UID=&quot;2010020409223900652065&quot; EntryUID=&quot;&quot; UserInformation=&quot;Data from SAP&quot; Interface=&quot;-1&quot;&gt;&lt;/DocProp&gt;&lt;DocProp UID=&quot;2015111110142100000001&quot; EntryUID=&quot;&quot; UserInformation=&quot;Data from SAP&quot; Interface=&quot;-1&quot;&gt;&lt;/DocProp&gt;&lt;DocProp UID=&quot;2016022308391031585750&quot; EntryUID=&quot;&quot; UserInformation=&quot;Data from SAP&quot; Interface=&quot;-1&quot;&gt;&lt;/DocProp&gt;&lt;DocProp UID=&quot;2016022308391031585800&quot; EntryUID=&quot;&quot; UserInformation=&quot;Data from SAP&quot; Interface=&quot;-1&quot;&gt;&lt;/DocProp&gt;&lt;DocProp UID=&quot;2004112217333376588294&quot; EntryUID=&quot;2004123010144120300001&quot; PrimaryUID=&quot;ClientSuite&quot; Active=&quot;true&quot;&gt;&lt;Field UID=&quot;2024040208561418366176&quot; Name=&quot;ShowLogos&quot; Value=&quot;-1&quot;/&gt;&lt;/DocProp&gt;&lt;/Profile&gt;_x000d_"/>
    <w:docVar w:name="OawDocumentLanguageID" w:val="2055"/>
    <w:docVar w:name="OawDocumentPageSelectIDName" w:val="&lt;empty/&gt;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KeepTogether&quot; Icon=&quot;3546&quot; Label=&quot;&amp;lt;translate&amp;gt;Style.NormalKeepTogether&amp;lt;/translate&amp;gt;&quot; Command=&quot;StyleApply&quot; Parameter=&quot;NormalKeepTogether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WithValue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SignatureLines&quot;/&gt;_x000d_&lt;Item Type=&quot;Button&quot; IDName=&quot;SignatureText&quot; Icon=&quot;3546&quot; Label=&quot;&amp;lt;translate&amp;gt;Style.SignatureText&amp;lt;/translate&amp;gt;&quot; Command=&quot;StyleApply&quot; Parameter=&quot;Signature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/Item&gt;_x000d_&lt;Item Type=&quot;SubMenu&quot; IDName=&quot;StructureStyles&quot;&gt;_x000d_&lt;Item Type=&quot;Button&quot; IDName=&quot;DocumentType&quot; Icon=&quot;3546&quot; Label=&quot;&amp;lt;translate&amp;gt;Style.DocumentType&amp;lt;/translate&amp;gt;&quot; Command=&quot;StyleApply&quot; Parameter=&quot;Inhalts-Typ&quot;/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Abschnitt&quot; Icon=&quot;3546&quot; Label=&quot;Abschnitt&quot; Command=&quot;StyleApply&quot; Parameter=&quot;Abschnitt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1 ohne&quot; Icon=&quot;3546&quot; Label=&quot;Überschrift 1 o. Nr.&quot; Command=&quot;StyleApply&quot; Parameter=&quot;Überschrift 1 o. Nr.&quot;/&gt;_x000d_&lt;Item Type=&quot;Button&quot; IDName=&quot;2 ohne&quot; Icon=&quot;3546&quot; Label=&quot;Überschrift 2 o. Nr.&quot; Command=&quot;StyleApply&quot; Parameter=&quot;Überschrift 2 o. Nr.&quot;/&gt;_x000d_&lt;Item Type=&quot;Button&quot; IDName=&quot;3 ohne&quot; Icon=&quot;3546&quot; Label=&quot;Überschrift 3 o. Nr.&quot; Command=&quot;StyleApply&quot; Parameter=&quot;Überschrift 3 o. Nr.&quot;/&gt;_x000d_&lt;Item Type=&quot;Button&quot; IDName=&quot;4 ohne&quot; Icon=&quot;3546&quot; Label=&quot;Überschrift 4 o. Nr.&quot; Command=&quot;StyleApply&quot; Parameter=&quot;Überschrift 4 o. Nr.&quot;/&gt;_x000d_&lt;Item Type=&quot;Separator&quot;/&gt;_x000d_&lt;Item Type=&quot;Button&quot; IDName=&quot;Appendix&quot; Icon=&quot;3546&quot; Label=&quot;Anhang&quot; Command=&quot;StyleApply&quot; Parameter=&quot;Appendix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450&quot; Icon=&quot;3546&quot; Label=&quot;&amp;lt;translate&amp;gt;Style.Topic450&amp;lt;/translate&amp;gt;&quot; Command=&quot;StyleApply&quot; Parameter=&quot;Topic45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750&quot; Icon=&quot;3546&quot; Label=&quot;&amp;lt;translate&amp;gt;Style.Topic750&amp;lt;/translate&amp;gt;&quot; Command=&quot;StyleApply&quot; Parameter=&quot;Topic750&quot;/&gt;_x000d_&lt;Item Type=&quot;Button&quot; IDName=&quot;Topic900&quot; Icon=&quot;3546&quot; Label=&quot;&amp;lt;translate&amp;gt;Style.Topic900&amp;lt;/translate&amp;gt;&quot; Command=&quot;StyleApply&quot; Parameter=&quot;Topic900&quot;/&gt;_x000d_&lt;Item Type=&quot;Separator&quot;/&gt;_x000d_&lt;Item Type=&quot;Button&quot; IDName=&quot;Topic075Line&quot; Icon=&quot;3546&quot; Label=&quot;&amp;lt;translate&amp;gt;Style.Topic075Line&amp;lt;/translate&amp;gt;&quot; Command=&quot;StyleApply&quot; Parameter=&quot;Topic075Line&quot;/&gt;_x000d_&lt;Item Type=&quot;Button&quot; IDName=&quot;Topic300Line&quot; Icon=&quot;3546&quot; Label=&quot;&amp;lt;translate&amp;gt;Style.Topic300Line&amp;lt;/translate&amp;gt;&quot; Command=&quot;StyleApply&quot; Parameter=&quot;Topic300Line&quot;/&gt;_x000d_&lt;Item Type=&quot;Button&quot; IDName=&quot;Topic450Line&quot; Icon=&quot;3546&quot; Label=&quot;&amp;lt;translate&amp;gt;Style.Topic450Line&amp;lt;/translate&amp;gt;&quot; Command=&quot;StyleApply&quot; Parameter=&quot;Topic450Line&quot;/&gt;_x000d_&lt;Item Type=&quot;Button&quot; IDName=&quot;Topic600Line&quot; Icon=&quot;3546&quot; Label=&quot;&amp;lt;translate&amp;gt;Style.Topic600Line&amp;lt;/translate&amp;gt;&quot; Command=&quot;StyleApply&quot; Parameter=&quot;Topic600Line&quot;/&gt;_x000d_&lt;Item Type=&quot;Button&quot; IDName=&quot;Topic750Line&quot; Icon=&quot;3546&quot; Label=&quot;&amp;lt;translate&amp;gt;Style.Topic750Line&amp;lt;/translate&amp;gt;&quot; Command=&quot;StyleApply&quot; Parameter=&quot;Topic750Line&quot;/&gt;_x000d_&lt;Item Type=&quot;Button&quot; IDName=&quot;Topic900Line&quot; Icon=&quot;3546&quot; Label=&quot;&amp;lt;translate&amp;gt;Style.Topic900Line&amp;lt;/translate&amp;gt;&quot; Command=&quot;StyleApply&quot; Parameter=&quot;Topic900Line&quot;/&gt;_x000d_&lt;/Item&gt;_x000d_&lt;Item Type=&quot;SubMenu&quot; IDName=&quot;ListStyles&quot;&gt;_x000d_&lt;Item Type=&quot;Button&quot; IDName=&quot;ListWithSymbols&quot; Icon=&quot;838&quot; Label=&quot;&amp;lt;translate&amp;gt;Style.ListWithSymbols&amp;lt;/translate&amp;gt;&quot; Command=&quot;StyleApply&quot; Parameter=&quot;ListWithSymbols&quot;/&gt;_x000d_&lt;Item Type=&quot;Button&quot; IDName=&quot;ListWithLetters&quot; Icon=&quot;80&quot; Label=&quot;&amp;lt;translate&amp;gt;Style.ListWithLetters&amp;lt;/translate&amp;gt;&quot; Command=&quot;StyleApply&quot; Parameter=&quot;ListWithLetters&quot;/&gt;_x000d_&lt;Item Type=&quot;Button&quot; IDName=&quot;ListWithNumbers&quot; Icon=&quot;71&quot; Label=&quot;&amp;lt;translate&amp;gt;Style.ListWithNumbers&amp;lt;/translate&amp;gt;&quot; Command=&quot;StyleApply&quot; Parameter=&quot;ListWithNumbers&quot;/&gt;_x000d_&lt;Item Type=&quot;Button&quot; IDName=&quot;ListLevelsWithNumbers&quot; Icon=&quot;71&quot; Label=&quot;&amp;lt;translate&amp;gt;Style.ListLevelsWithNumbers&amp;lt;/translate&amp;gt;&quot; Command=&quot;StyleApply&quot; Parameter=&quot;ListLevelsWithNumbers&quot;/&gt;_x000d_&lt;Item Type=&quot;Button&quot; IDName=&quot;ListWithCheckBoxes&quot; Icon=&quot;220&quot; Label=&quot;&amp;lt;translate&amp;gt;Style.ListWithCheckBoxes&amp;lt;/translate&amp;gt;&quot; Command=&quot;StyleApply&quot; Parameter=&quot;ListWithCheckBoxes&quot;/&gt;_x000d_&lt;/Item&gt;_x000d_&lt;Item Type=&quot;SubMenu&quot; IDName=&quot;LawStyles&quot;&gt;_x000d_&lt;Item Type=&quot;Button&quot; IDName=&quot;Art-Titel&quot; Icon=&quot;3546&quot; Label=&quot;&amp;lt;translate&amp;gt;Style.ArtTitel&amp;lt;/translate&amp;gt;&quot; Command=&quot;StyleApply&quot; Parameter=&quot;Art-Titel&quot;/&gt;_x000d_&lt;Item Type=&quot;Button&quot; IDName=&quot;Art-Text&quot; Icon=&quot;3546&quot; Label=&quot;&amp;lt;translate&amp;gt;Style.ArtText&amp;lt;/translate&amp;gt;&quot; Command=&quot;StyleApply&quot; Parameter=&quot;Art-Text&quot;/&gt;_x000d_&lt;Item Type=&quot;Button&quot; IDName=&quot;Art-Hochgestellt&quot; Icon=&quot;3114&quot; Label=&quot;&amp;lt;translate&amp;gt;Style.ArtHochgestellt&amp;lt;/translate&amp;gt;&quot; Command=&quot;StyleApply&quot; Parameter=&quot;Art-Hochgestellt&quot;/&gt;_x000d_&lt;Item Type=&quot;Button&quot; IDName=&quot;DefaultParagraphFont&quot;  Icon=&quot;3114&quot; Label=&quot;&amp;lt;translate&amp;gt;Style.DefaultParagraphFont&amp;lt;/translate&amp;gt;&quot; Command=&quot;StyleApply&quot; Parameter=&quot;-66&quot;/&gt;_x000d_&lt;/Item&gt;_x000d_&lt;/MenusDef&gt;"/>
    <w:docVar w:name="OawOMS" w:val="&lt;OawOMS&gt;&lt;send profileUID=&quot;1&quot;&gt;&lt;mail&gt;&lt;cc&gt;&lt;/cc&gt;&lt;bcc&gt;&lt;/bcc&gt;&lt;to&gt;&lt;value type=&quot;OawDocProperty&quot; name=&quot;Receipient.EMail&quot;&gt;&lt;separator text=&quot;&quot;&gt;&lt;/separator&gt;&lt;format text=&quot;&quot;&gt;&lt;/format&gt;&lt;/value&gt;&lt;/to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word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end&gt;&lt;save profileUID=&quot;2003112610595290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end profileUID=&quot;2003010711200895123470110&quot;&gt;&lt;mail&gt;&lt;cc&gt;&lt;/cc&gt;&lt;bcc&gt;&lt;/bcc&gt;&lt;body&gt;&lt;/body&gt;&lt;subject&gt;&lt;value type=&quot;OawBookmark&quot; name=&quot;Subject&quot;&gt;&lt;separator text=&quot;&quot;&gt;&lt;/separator&gt;&lt;format text=&quot;&quot;&gt;&lt;/format&gt;&lt;/value&gt;&lt;/subject&gt;&lt;/mail&gt;&lt;word&gt;&lt;keywords&gt;&lt;/keywords&gt;&lt;language&gt;&lt;/language&gt;&lt;documentVersion&gt;&lt;/documentVersion&gt;&lt;fileName&gt;&lt;value type=&quot;OawBookmark&quot; name=&quot;Subject&quot;&gt;&lt;separator text=&quot;&quot;&gt;&lt;/separator&gt;&lt;format text=&quot;&quot;&gt;&lt;/format&gt;&lt;/value&gt;&lt;/fileName&gt;&lt;/word&gt;&lt;PDF&gt;&lt;keywords&gt;&lt;/keywords&gt;&lt;language&gt;&lt;/language&gt;&lt;documentVersion&gt;&lt;/documentVersion&gt;&lt;fileName&gt;&lt;value type=&quot;OawBookmark&quot; name=&quot;Subject&quot;&gt;&lt;separator text=&quot;&quot;&gt;&lt;/separator&gt;&lt;format text=&quot;&quot;&gt;&lt;/format&gt;&lt;/value&gt;&lt;/fileName&gt;&lt;/PDF&gt;&lt;/send&gt;&lt;send profileUID=&quot;2004040214394261858638&quot;&gt;&lt;PDF&gt;&lt;title&gt;&lt;value type=&quot;OawLanguage&quot; name=&quot;Template.Letter&quot;&gt;&lt;separator text=&quot;&quot;&gt;&lt;/separator&gt;&lt;format text=&quot;&quot;&gt;&lt;/format&gt;&lt;/value&gt;&lt;/title&gt;&lt;subject&gt;&lt;value type=&quot;OawBookmark&quot; name=&quot;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4040214394214143821&quot;&gt;&lt;mail&gt;&lt;subject&gt;&lt;value type=&quot;OawDocVar&quot; name=&quot;BM_DocumentSubject&quot;&gt;&lt;separator text=&quot;&quot;&gt;&lt;/separator&gt;&lt;format text=&quot;&quot;&gt;&lt;/format&gt;&lt;/value&gt;&lt;/subject&gt;&lt;to&gt;&lt;value type=&quot;OawDocProperty&quot; name=&quot;Receipient.EMail&quot;&gt;&lt;separator text=&quot;&quot;&gt;&lt;/separator&gt;&lt;format text=&quot;&quot;&gt;&lt;/format&gt;&lt;/value&gt;&lt;/to&gt;&lt;body&gt;&lt;value type=&quot;OawDocVar&quot; name=&quot;BM_ReceipientSaluta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DocVar&quot; name=&quot;BM_Document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ave profileUID=&quot;2003112717153125284480&quot;&gt;&lt;word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word&gt;&lt;PDF&gt;&lt;keywords&gt;&lt;/keywords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fileName&gt;&lt;value type=&quot;OawBookmark&quot; name=&quot;Subject&quot;&gt;&lt;separator text=&quot;&quot;&gt;&lt;/separator&gt;&lt;format text=&quot;&quot;&gt;&lt;/format&gt;&lt;/value&gt;&lt;/fileName&gt;&lt;/PDF&gt;&lt;/save&gt;&lt;save profileUID=&quot;2004040214492466553768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3112513571987705547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save profileUID=&quot;2004062216425255253277&quot;&gt;&lt;word&gt;&lt;keywords&gt;&lt;/keywords&gt;&lt;fileName&gt;&lt;value type=&quot;OawBookmark&quot; name=&quot;Subject&quot;&gt;&lt;separator text=&quot;&quot;&gt;&lt;/separator&gt;&lt;format text=&quot;&quot;&gt;&lt;/format&gt;&lt;/value&gt;&lt;/fileName&gt;&lt;/word&gt;&lt;PDF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612051437499597999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01556040061&quot;&gt;&lt;word&gt;&lt;keywords&gt;&lt;/keywords&gt;&lt;fileName&gt;&lt;value type=&quot;OawBookmark&quot; name=&quot;Subject&quot;&gt;&lt;separator text=&quot;&quot;&gt;&lt;/separator&gt;&lt;format text=&quot;&quot;&gt;&lt;/format&gt;&lt;/value&gt;&lt;/fileName&gt;&lt;/word&gt;&lt;PDF&gt;&lt;keywords&gt;&lt;/keywords&gt;&lt;fileName&gt;&lt;value type=&quot;OawBookmark&quot; name=&quot;Subject&quot;&gt;&lt;separator text=&quot;&quot;&gt;&lt;/separator&gt;&lt;format text=&quot;&quot;&gt;&lt;/format&gt;&lt;/value&gt;&lt;/fileName&gt;&lt;/PDF&gt;&lt;/save&gt;&lt;save profileUID=&quot;2006120514412679025182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ave profileUID=&quot;2006120514423114802349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DocVar&quot; name=&quot;BM_DocumentSubject&quot;&gt;&lt;separator text=&quot;&quot;&gt;&lt;/separator&gt;&lt;format text=&quot;&quot;&gt;&lt;/format&gt;&lt;/value&gt;&lt;/fileName&gt;&lt;/PDF&gt;&lt;/save&gt;&lt;send profileUID=&quot;2006120514175878093883&quot;&gt;&lt;mail&gt;&lt;cc&gt;&lt;/cc&gt;&lt;bcc&gt;&lt;/bcc&gt;&lt;subject&gt;&lt;value type=&quot;OawBookmark&quot; name=&quot;Subject&quot;&gt;&lt;separator text=&quot;&quot;&gt;&lt;/separator&gt;&lt;format text=&quot;&quot;&gt;&lt;/format&gt;&lt;/value&gt;&lt;/subject&gt;&lt;body&gt;&lt;/body&gt;&lt;/mail&gt;&lt;word&gt;&lt;keywords&gt;&lt;/keywords&gt;&lt;documentVersion&gt;&lt;/documentVersion&gt;&lt;fileName&gt;&lt;value type=&quot;OawBookmark&quot; name=&quot;Subject&quot;&gt;&lt;separator text=&quot;&quot;&gt;&lt;/separator&gt;&lt;format text=&quot;&quot;&gt;&lt;/format&gt;&lt;/value&gt;&lt;/fileName&gt;&lt;/word&gt;&lt;PDF&gt;&lt;keywords&gt;&lt;/keywords&gt;&lt;documentVersion&gt;&lt;/documentVersion&gt;&lt;fileName&gt;&lt;value type=&quot;OawBookmark&quot; name=&quot;Subject&quot;&gt;&lt;separator text=&quot;&quot;&gt;&lt;/separator&gt;&lt;format text=&quot;&quot;&gt;&lt;/format&gt;&lt;/value&gt;&lt;/fileName&gt;&lt;/PDF&gt;&lt;/send&gt;&lt;send profileUID=&quot;2006120514215842576656&quot;&gt;&lt;PDF&gt;&lt;fileName&gt;&lt;value type=&quot;OawBookmark&quot; name=&quot;Subject&quot;&gt;&lt;separator text=&quot;&quot;&gt;&lt;/separator&gt;&lt;format text=&quot;&quot;&gt;&lt;/format&gt;&lt;/value&gt;&lt;/fileName&gt;&lt;keywords&gt;&lt;/keywords&gt;&lt;author&gt;&lt;value type=&quot;OawDocProperty&quot; name=&quot;Company.Company&quot;&gt;&lt;separator text=&quot;&quot;&gt;&lt;/separator&gt;&lt;format text=&quot;&quot;&gt;&lt;/format&gt;&lt;/value&gt;&lt;/author&gt;&lt;subject&gt;&lt;value type=&quot;OawDocVar&quot; name=&quot;BM_DocumentSubject&quot;&gt;&lt;separator text=&quot;&quot;&gt;&lt;/separator&gt;&lt;format text=&quot;&quot;&gt;&lt;/format&gt;&lt;/value&gt;&lt;/subject&gt;&lt;title&gt;&lt;value type=&quot;OawLanguage&quot; name=&quot;Template.Letter&quot;&gt;&lt;separator text=&quot;&quot;&gt;&lt;/separator&gt;&lt;format text=&quot;&quot;&gt;&lt;/format&gt;&lt;/value&gt;&lt;/titl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0514241910601803&quot;&gt;&lt;PDF&gt;&lt;title&gt;&lt;value type=&quot;OawLanguage&quot; name=&quot;Template.Letter&quot;&gt;&lt;separator text=&quot;&quot;&gt;&lt;/separator&gt;&lt;format text=&quot;&quot;&gt;&lt;/format&gt;&lt;/value&gt;&lt;/title&gt;&lt;subject&gt;&lt;value type=&quot;OawDocVar&quot; name=&quot;BM_DocumentSubject&quot;&gt;&lt;separator text=&quot;&quot;&gt;&lt;/separator&gt;&lt;format text=&quot;&quot;&gt;&lt;/format&gt;&lt;/value&gt;&lt;/subject&gt;&lt;author&gt;&lt;value type=&quot;OawDocProperty&quot; name=&quot;Company.Company&quot;&gt;&lt;separator text=&quot;&quot;&gt;&lt;/separator&gt;&lt;format text=&quot;&quot;&gt;&lt;/format&gt;&lt;/value&gt;&lt;/author&gt;&lt;keywords&gt;&lt;/keywords&gt;&lt;fileName&gt;&lt;value type=&quot;OawBookmark&quot; name=&quot;Subject&quot;&gt;&lt;separator text=&quot;&quot;&gt;&lt;/separator&gt;&lt;format text=&quot;&quot;&gt;&lt;/format&gt;&lt;/value&gt;&lt;/fileName&gt;&lt;/PDF&gt;&lt;mail&gt;&lt;to&gt;&lt;value type=&quot;OawDocProperty&quot; name=&quot;Receipient.EMail&quot;&gt;&lt;separator text=&quot;&quot;&gt;&lt;/separator&gt;&lt;format text=&quot;&quot;&gt;&lt;/format&gt;&lt;/value&gt;&lt;/to&gt;&lt;cc&gt;&lt;/cc&gt;&lt;bcc&gt;&lt;/bcc&gt;&lt;subject&gt;&lt;value type=&quot;OawBookmark&quot; name=&quot;Subject&quot;&gt;&lt;separator text=&quot;&quot;&gt;&lt;/separator&gt;&lt;format text=&quot;&quot;&gt;&lt;/format&gt;&lt;/value&gt;&lt;/subject&gt;&lt;body&gt;&lt;value type=&quot;OawBookmark&quot; name=&quot;RecipientIntroduction&quot;&gt;&lt;separator text=&quot;%CrLf%%CrLf%&quot;&gt;&lt;/separator&gt;&lt;format text=&quot;&quot;&gt;&lt;/format&gt;&lt;/value&gt;&lt;value type=&quot;OawLanguage&quot; name=&quot;Email.Text01&quot;&gt;&lt;separator text=&quot;&quot;&gt;&lt;/separator&gt;&lt;format text=&quot;&quot;&gt;&lt;/format&gt;&lt;/value&gt;&lt;value type=&quot;OawBookmark&quot; name=&quot;Subject&quot;&gt;&lt;separator text=&quot;&quot;&gt;&lt;/separator&gt;&lt;format text=&quot;&quot;&gt;&lt;/format&gt;&lt;/value&gt;&lt;value type=&quot;OawLanguage&quot; name=&quot;Email.Text02&quot;&gt;&lt;separator text=&quot;%CrLf%%CrLf%&quot;&gt;&lt;/separator&gt;&lt;format text=&quot;&quot;&gt;&lt;/format&gt;&lt;/value&gt;&lt;value type=&quot;OawBookmark&quot; name=&quot;RecipientClosing&quot;&gt;&lt;separator text=&quot;%CrLf%%CrLf%&quot;&gt;&lt;/separator&gt;&lt;format text=&quot;&quot;&gt;&lt;/format&gt;&lt;/value&gt;&lt;value type=&quot;OawDocProperty&quot; name=&quot;Signature1.Name&quot;&gt;&lt;separator text=&quot;%CrLf%&quot;&gt;&lt;/separator&gt;&lt;format text=&quot;&quot;&gt;&lt;/format&gt;&lt;/value&gt;&lt;value type=&quot;OawDocProperty&quot; name=&quot;Signature1.Function&quot;&gt;&lt;separator text=&quot;%CrLf%%CrLf%&quot;&gt;&lt;/separator&gt;&lt;format text=&quot;&quot;&gt;&lt;/format&gt;&lt;/value&gt;&lt;value type=&quot;OawDocProperty&quot; name=&quot;Company.Company&quot;&gt;&lt;separator text=&quot;%CrLf%&quot;&gt;&lt;/separator&gt;&lt;format text=&quot;&quot;&gt;&lt;/format&gt;&lt;/value&gt;&lt;value type=&quot;OawDocProperty&quot; name=&quot;Company.Address1&quot;&gt;&lt;separator text=&quot;%CrLf%&quot;&gt;&lt;/separator&gt;&lt;format text=&quot;&quot;&gt;&lt;/format&gt;&lt;/value&gt;&lt;value type=&quot;OawDocProperty&quot; name=&quot;Company.Address2&quot;&gt;&lt;separator text=&quot;%CrLf%&quot;&gt;&lt;/separator&gt;&lt;format text=&quot;&quot;&gt;&lt;/format&gt;&lt;/value&gt;&lt;value type=&quot;OawDocProperty&quot; name=&quot;Company.Address3&quot;&gt;&lt;separator text=&quot;%CrLf%&quot;&gt;&lt;/separator&gt;&lt;format text=&quot;&quot;&gt;&lt;/format&gt;&lt;/value&gt;&lt;value type=&quot;OawDocProperty&quot; name=&quot;Company.Address4&quot;&gt;&lt;separator text=&quot;%CrLf%&quot;&gt;&lt;/separator&gt;&lt;format text=&quot;&quot;&gt;&lt;/format&gt;&lt;/value&gt;&lt;value type=&quot;OawDocProperty&quot; name=&quot;Company.Address5&quot;&gt;&lt;separator text=&quot;%CrLf%&quot;&gt;&lt;/separator&gt;&lt;format text=&quot;&quot;&gt;&lt;/format&gt;&lt;/value&gt;&lt;value type=&quot;OawDocProperty&quot; name=&quot;Company.Address6&quot;&gt;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value type=&quot;OawLanguage&quot; name=&quot;Email.TextDisclaimer&quot;&gt;&lt;separator text=&quot;%CrLf%&quot;&gt;&lt;/separator&gt;&lt;format text=&quot;&quot;&gt;&lt;/format&gt;&lt;/value&gt;&lt;value type=&quot;text&quot;&gt;http://www.officeatwork.com&lt;separator text=&quot;%CrLf%&quot;&gt;&lt;/separator&gt;&lt;format text=&quot;&quot;&gt;&lt;/format&gt;&lt;/value&gt;&lt;value type=&quot;text&quot;&gt;=========================&lt;separator text=&quot;%CrLf%&quot;&gt;&lt;/separator&gt;&lt;format text=&quot;&quot;&gt;&lt;/format&gt;&lt;/value&gt;&lt;/body&gt;&lt;/mail&gt;&lt;/send&gt;&lt;send profileUID=&quot;2006121210395821292110&quot;&gt;&lt;mail&gt;&lt;to&gt;&lt;value type=&quot;OawDocProperty&quot; name=&quot;Receipient.EMail&quot;&gt;&lt;separator text=&quot;&quot;&gt;&lt;/separator&gt;&lt;format text=&quot;&quot;&gt;&lt;/format&gt;&lt;/value&gt;&lt;/to&gt;&lt;cc&gt;&lt;/cc&gt;&lt;bcc&gt;&lt;/bcc&gt;&lt;body&gt;&lt;/body&gt;&lt;subject&gt;&lt;value type=&quot;OawBookmark&quot; name=&quot;Subject&quot;&gt;&lt;separator text=&quot;&quot;&gt;&lt;/separator&gt;&lt;format text=&quot;&quot;&gt;&lt;/format&gt;&lt;/value&gt;&lt;/subject&gt;&lt;/mail&gt;&lt;word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word&gt;&lt;PDF&gt;&lt;keywords&gt;&lt;/keywords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subject&gt;&lt;value type=&quot;OawBookmark&quot; name=&quot;Subject&quot;&gt;&lt;separator text=&quot;&quot;&gt;&lt;/separator&gt;&lt;format text=&quot;&quot;&gt;&lt;/format&gt;&lt;/value&gt;&lt;/subject&gt;&lt;title&gt;&lt;value type=&quot;OawBookmark&quot; name=&quot;ContentType&quot;&gt;&lt;separator text=&quot;&quot;&gt;&lt;/separator&gt;&lt;format text=&quot;&quot;&gt;&lt;/format&gt;&lt;/value&gt;&lt;/title&gt;&lt;fileName&gt;&lt;value type=&quot;OawBookmark&quot; name=&quot;Subject&quot;&gt;&lt;separator text=&quot;&quot;&gt;&lt;/separator&gt;&lt;format text=&quot;&quot;&gt;&lt;/format&gt;&lt;/value&gt;&lt;/fileName&gt;&lt;/PDF&gt;&lt;/send&gt;&lt;save profileUID=&quot;2006121210441235887611&quot;&gt;&lt;word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word&gt;&lt;PDF&gt;&lt;keywords&gt;&lt;/keywords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Departement&quot;&gt;&lt;separator text=&quot;&quot;&gt;&lt;/separator&gt;&lt;format text=&quot;&quot;&gt;&lt;/format&gt;&lt;/value&gt;&lt;/company&gt;&lt;title&gt;&lt;value type=&quot;OawBookmark&quot; name=&quot;ContentType&quot;&gt;&lt;separator text=&quot;&quot;&gt;&lt;/separator&gt;&lt;format text=&quot;&quot;&gt;&lt;/format&gt;&lt;/value&gt;&lt;/title&gt;&lt;author&gt;&lt;value type=&quot;OawDocProperty&quot; name=&quot;Author.Name&quot;&gt;&lt;separator text=&quot;&quot;&gt;&lt;/separator&gt;&lt;format text=&quot;&quot;&gt;&lt;/format&gt;&lt;/value&gt;&lt;/author&gt;&lt;subject&gt;&lt;value type=&quot;OawBookmark&quot; name=&quot;Subject&quot;&gt;&lt;separator text=&quot;&quot;&gt;&lt;/separator&gt;&lt;format text=&quot;&quot;&gt;&lt;/format&gt;&lt;/value&gt;&lt;/subject&gt;&lt;fileName&gt;&lt;value type=&quot;OawBookmark&quot; name=&quot;Subject&quot;&gt;&lt;separator text=&quot;&quot;&gt;&lt;/separator&gt;&lt;format text=&quot;&quot;&gt;&lt;/format&gt;&lt;/value&gt;&lt;/fileName&gt;&lt;/PDF&gt;&lt;/save&gt;&lt;send profileUID=&quot;2024040209252990655803&quot;&gt;&lt;mail&gt;&lt;subject&gt;&lt;value type=&quot;OawBookmark&quot; name=&quot;Subject&quot;&gt;&lt;separator text=&quot;&quot;&gt;&lt;/separator&gt;&lt;format text=&quot;&quot;&gt;&lt;/format&gt;&lt;/value&gt;&lt;/subject&gt;&lt;/mail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end&gt;&lt;save profileUID=&quot;2024040209240857741771&quot;&gt;&lt;word&gt;&lt;fileName&gt;&lt;value type=&quot;OawBookmark&quot; name=&quot;Subject&quot;&gt;&lt;separator text=&quot;&quot;&gt;&lt;/separator&gt;&lt;format text=&quot;&quot;&gt;&lt;/format&gt;&lt;/value&gt;&lt;/fileName&gt;&lt;/word&gt;&lt;PDF&gt;&lt;fileName&gt;&lt;value type=&quot;OawBookmark&quot; name=&quot;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6120711380151760646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05949584758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1080810958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15554119854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43648299648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8432630012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.2010071914585275568157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erTray.2003010711185094343750537" w:val="document.firstpage:=2004040215283940034110;document.otherpages:=2004040215283940034110;"/>
    <w:docVar w:name="OawPrinterTray.2004040214370529854396" w:val="document.firstpage:=2003061718064858105452;document.otherpages:=2003061718064858105452;"/>
    <w:docVar w:name="OawPrinterTray.2006120514062149532222" w:val="document.firstpage:=2003061718080779000241;document.otherpages:=2003061718080779000241;"/>
    <w:docVar w:name="OawPrinterTray.2006120514073882160728" w:val="document.firstpage:=2003061718064858105452;document.otherpages:=2003061718064858105452;"/>
    <w:docVar w:name="OawPrinterTray.2006120711380151760646" w:val="document.firstpage:=2003061718080779000241;document.otherpages:=2003061718080779000241;"/>
    <w:docVar w:name="OawPrinterTray.2010071914505949584758" w:val="document.firstpage:=2003061718080779000241;document.otherpages:=2003061718080779000241;"/>
    <w:docVar w:name="OawPrinterTray.2010071914510808109584" w:val="document.firstpage:=2010071914442260920131;document.otherpages:=2010071914442260920131;"/>
    <w:docVar w:name="OawPrinterTray.2010071914515554119854" w:val="document.firstpage:=2010071914525983794155;document.otherpages:=2010071914525983794155;"/>
    <w:docVar w:name="OawPrinterTray.2010071914543648299648" w:val="document.firstpage:=2003061718080779000241;document.otherpages:=2003061718080779000241;"/>
    <w:docVar w:name="OawPrinterTray.2010071914584326300121" w:val="document.firstpage:=2010071914442260920131;document.otherpages:=2010071914442260920131;"/>
    <w:docVar w:name="OawPrinterTray.2010071914585275568157" w:val="document.firstpage:=2010071914525983794155;document.otherpages:=2010071914525983794155;"/>
    <w:docVar w:name="OawPrinterTray.3" w:val="document.firstpage:=2003061718080779000241;document.otherpages:=2003061718080779000241;"/>
    <w:docVar w:name="OawPrinterTray.4" w:val="document.firstpage:=2003061718064858105452;document.otherpages:=2003061718064858105452;"/>
    <w:docVar w:name="OawPrintRestore.2006120711380151760646" w:val="&lt;source&gt;&lt;documentProperty UID=&quot;&quot;&gt;&lt;Fields List=&quot;&quot;/&gt;&lt;OawDocProperty name=&quot;Outputprofile.ExternalSignature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05949584758" w:val="&lt;source&gt;&lt;documentProperty UID=&quot;&quot;&gt;&lt;Fields List=&quot;&quot;/&gt;&lt;OawDocProperty name=&quot;Outputprofile.In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10808109584" w:val="&lt;source&gt;&lt;documentProperty UID=&quot;&quot;&gt;&lt;Fields List=&quot;&quot;/&gt;&lt;OawDocProperty name=&quot;Outputprofile.In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15554119854" w:val="&lt;source&gt;&lt;documentProperty UID=&quot;&quot;&gt;&lt;Fields List=&quot;&quot;/&gt;&lt;OawDocProperty name=&quot;Outputprofile.In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43648299648" w:val="&lt;source&gt;&lt;documentProperty UID=&quot;&quot;&gt;&lt;Fields List=&quot;&quot;/&gt;&lt;OawDocProperty name=&quot;Outputprofile.Ex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84326300121" w:val="&lt;source&gt;&lt;documentProperty UID=&quot;&quot;&gt;&lt;Fields List=&quot;&quot;/&gt;&lt;OawDocProperty name=&quot;Outputprofile.Ex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intRestore.2010071914585275568157" w:val="&lt;source&gt;&lt;documentProperty UID=&quot;&quot;&gt;&lt;Fields List=&quot;&quot;/&gt;&lt;OawDocProperty name=&quot;Outputprofile.Ex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ProjectID" w:val="luchmaster"/>
    <w:docVar w:name="OawRecipients" w:val="&lt;?xml version=&quot;1.0&quot;?&gt;_x000d_&lt;Recipients&gt;&lt;Recipient&gt;&lt;UID&gt;2025020616132205948949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CompleteAddressImported/&gt;&lt;IntroductionImported/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ave.2006120514401556040061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ave.2006121210441235887611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aveRestore.2004062216425255253277" w:val="&lt;source&gt;&lt;documentProperty UID=&quot;&quot;&gt;&lt;Fields List=&quot;&quot;/&gt;&lt;OawDocProperty name=&quot;Outputprofile.In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aveRestore.2006120514401556040061" w:val="&lt;source&gt;&lt;documentProperty UID=&quot;&quot;&gt;&lt;Fields List=&quot;&quot;/&gt;&lt;OawDocProperty name=&quot;Outputprofile.Ex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aveRestore.2006121210441235887611" w:val="&lt;source&gt;&lt;documentProperty UID=&quot;&quot;&gt;&lt;Fields List=&quot;&quot;/&gt;&lt;OawDocProperty name=&quot;Outputprofile.ExternalSignature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criptor" w:val="&lt;?xml version=&quot;1.0&quot; encoding=&quot;ISO-8859-1&quot;?&gt;_x000d__x000a_&lt;scriptor xmlns:xsi=&quot;http://www.w3.org/2001/XMLSchema-instance&quot; xsi:noNamespaceSchemaLocation=&quot;Scriptor_1.xsd&quot; SchemaVersion=&quot;1&quot;&gt;&lt;/scriptor&gt;_x000d__x000a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0020409223900652065" w:val="&lt;empty/&gt;"/>
    <w:docVar w:name="OawSelectedSource.2010072016315072560894" w:val="&lt;empty/&gt;"/>
    <w:docVar w:name="OawSelectedSource.2015111110142100000001" w:val="&lt;empty/&gt;"/>
    <w:docVar w:name="OawSelectedSource.2016022308391031585750" w:val="&lt;empty/&gt;"/>
    <w:docVar w:name="OawSelectedSource.2016022308391031585800" w:val="&lt;empty/&gt;"/>
    <w:docVar w:name="OawSelectedSource.2016110913315368876110" w:val="&lt;empty/&gt;"/>
    <w:docVar w:name="OawSend.2003010711200895123470110" w:val="&lt;source&gt;&lt;documentProperty UID=&quot;2003060614150123456789&quot;&gt;&lt;SQL&gt;SELECT Value, UID FROM Data WHERE LCID = '%WhereLCID%';&lt;/SQL&gt;&lt;OawDocProperty name=&quot;Outputprofile.Internal&quot; field=&quot;Outputprofile.In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end.2006120514175878093883" w:val="&lt;source&gt;&lt;documentProperty UID=&quot;2003060614150123456789&quot;&gt;&lt;SQL&gt;SELECT Value, UID FROM Data WHERE LCID = '%WhereLCID%';&lt;/SQL&gt;&lt;OawDocProperty name=&quot;Outputprofile.External&quot; field=&quot;Outputprofile.External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end.2006121210395821292110" w:val="&lt;source&gt;&lt;documentProperty UID=&quot;2003060614150123456789&quot;&gt;&lt;SQL&gt;SELECT Value, UID FROM Data WHERE LCID = '%WhereLCID%';&lt;/SQL&gt;&lt;OawDocProperty name=&quot;Outputprofile.ExternalSignature&quot; field=&quot;Outputprofile.ExternalSignature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endRestore.2003010711200895123470110" w:val="&lt;source&gt;&lt;documentProperty UID=&quot;&quot;&gt;&lt;Fields List=&quot;&quot;/&gt;&lt;OawDocProperty name=&quot;Outputprofile.In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endRestore.2006120514175878093883" w:val="&lt;source&gt;&lt;documentProperty UID=&quot;&quot;&gt;&lt;Fields List=&quot;&quot;/&gt;&lt;OawDocProperty name=&quot;Outputprofile.External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SendRestore.2006121210395821292110" w:val="&lt;source&gt;&lt;documentProperty UID=&quot;&quot;&gt;&lt;Fields List=&quot;&quot;/&gt;&lt;OawDocProperty name=&quot;Outputprofile.ExternalSignature&quot; field=&quot;&quot;/&gt;&lt;/documentProperty&gt;&lt;documentProperty UID=&quot;2003070216009988776655&quot;&gt;&lt;OawDocProperty name=&quot;BM_Subject&quot; field=&quot;Subject&quot;/&gt;&lt;OawDocProperty name=&quot;BM_ContentType&quot; field=&quot;ContentType&quot;/&gt;&lt;OawDocProperty name=&quot;Textmarke.ContentType&quot; field=&quot;ContentType&quot;/&gt;&lt;OawDocProperty name=&quot;BM_ContentTypeLetter&quot; field=&quot;ContentTypeLetter&quot;/&gt;&lt;/documentProperty&gt;&lt;/source&gt;"/>
    <w:docVar w:name="OawTemplateProperties" w:val="password:=&lt;Semicolon/&gt;MnO`rrvnqc.=;jumpToFirstField:=1;dotReverenceRemove:=0;resizeA4Letter:=0;unpdateDocPropsOnNewOnly:=0;showAllNoteItems:=0;CharCodeChecked:=;CharCodeUnchecked:=;WizardSteps:=0|1|4;DocumentTitle:=;DisplayName:=W7 - H - LAZ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Text&quot; Label=&quot;&amp;lt;translate&amp;gt;SmartTemplate.Text&amp;lt;/translate&amp;gt;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331acd51-9ee4-4240-9e30-935a&quot; IdName=&quot;Logo&quot; IsSelected=&quot;False&quot; IsExpanded=&quot;True&quot;&gt;_x000d__x000a_      &lt;AlternativeText Title=&quot;&quot;&gt;&lt;/AlternativeText&gt;_x000d__x000a_      &lt;PageSetupSpecifics&gt;_x000d__x000a_        &lt;PageSetupSpecific IdName=&quot;A4H_LogoColor&quot; PaperSize=&quot;A4&quot; Orientation=&quot;Portrait&quot; IsSelected=&quot;false&quot;&gt;_x000d__x000a_          &lt;Source Value=&quot;[[If(MasterProperty(&amp;quot;CustomField&amp;quot;, &amp;quot;ShowLogos&amp;quot;)='-1', MasterProperty(&amp;quot;Organisation&amp;quot;, &amp;quot;LogoColor&amp;quot;), '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  &lt;Picture Id=&quot;ea6296d4-05a3-4225-9fb8-6f27&quot; IdName=&quot;Zertifikat&quot; IsSelected=&quot;False&quot; IsExpanded=&quot;True&quot;&gt;_x000d__x000a_      &lt;AlternativeText Title=&quot;&quot;&gt;&lt;/AlternativeText&gt;_x000d__x000a_      &lt;PageSetupSpecifics&gt;_x000d__x000a_        &lt;PageSetupSpecific IdName=&quot;A4H_Zertifikate&quot; PaperSize=&quot;A4&quot; Orientation=&quot;Portrait&quot; IsSelected=&quot;true&quot;&gt;_x000d__x000a_          &lt;Source Value=&quot;[[If(MasterProperty(&amp;quot;CustomField&amp;quot;, &amp;quot;ShowLogos&amp;quot;)='-1', MasterProperty(&amp;quot;Organisation&amp;quot;, &amp;quot;LogoZertifikate&amp;quot;), ''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0071914505949584758&quot; /&gt;_x000d__x000a_            &lt;OutputProfileSpecific Type=&quot;Print&quot; Id=&quot;2010071914510808109584&quot; /&gt;_x000d__x000a_            &lt;OutputProfileSpecific Type=&quot;Print&quot; Id=&quot;2010071914515554119854&quot; /&gt;_x000d__x000a_            &lt;OutputProfileSpecific Type=&quot;Print&quot; Id=&quot;2010071914543648299648&quot; /&gt;_x000d__x000a_            &lt;OutputProfileSpecific Type=&quot;Print&quot; Id=&quot;2010071914584326300121&quot; /&gt;_x000d__x000a_            &lt;OutputProfileSpecific Type=&quot;Print&quot; Id=&quot;2010071914585275568157&quot; /&gt;_x000d__x000a_            &lt;OutputProfileSpecific Type=&quot;Print&quot; Id=&quot;2006120711380151760646&quot; /&gt;_x000d__x000a_            &lt;OutputProfileSpecific Type=&quot;Print&quot; Id=&quot;4&quot; /&gt;_x000d__x000a_            &lt;OutputProfileSpecific Type=&quot;Save&quot; Id=&quot;2004062216425255253277&quot; /&gt;_x000d__x000a_            &lt;OutputProfileSpecific Type=&quot;Save&quot; Id=&quot;2006120514401556040061&quot; /&gt;_x000d__x000a_            &lt;OutputProfileSpecific Type=&quot;Save&quot; Id=&quot;2024040209240857741771&quot; /&gt;_x000d__x000a_            &lt;OutputProfileSpecific Type=&quot;Send&quot; Id=&quot;2006120514175878093883&quot; /&gt;_x000d__x000a_            &lt;OutputProfileSpecific Type=&quot;Send&quot; Id=&quot;2003010711200895123470110&quot; /&gt;_x000d__x000a_            &lt;OutputProfileSpecific Type=&quot;Send&quot; Id=&quot;202404020925299065580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A73ABD"/>
    <w:rsid w:val="0002009C"/>
    <w:rsid w:val="00020B48"/>
    <w:rsid w:val="00020F73"/>
    <w:rsid w:val="0003602F"/>
    <w:rsid w:val="0005010B"/>
    <w:rsid w:val="00061747"/>
    <w:rsid w:val="0007183D"/>
    <w:rsid w:val="000969FE"/>
    <w:rsid w:val="000977B9"/>
    <w:rsid w:val="000B15BF"/>
    <w:rsid w:val="000B2D4D"/>
    <w:rsid w:val="000B5205"/>
    <w:rsid w:val="000D3745"/>
    <w:rsid w:val="00113637"/>
    <w:rsid w:val="00131221"/>
    <w:rsid w:val="001448B3"/>
    <w:rsid w:val="00161A83"/>
    <w:rsid w:val="001731E5"/>
    <w:rsid w:val="0018734F"/>
    <w:rsid w:val="001953F7"/>
    <w:rsid w:val="001B0655"/>
    <w:rsid w:val="001D34C0"/>
    <w:rsid w:val="001E154F"/>
    <w:rsid w:val="001E297F"/>
    <w:rsid w:val="001E5418"/>
    <w:rsid w:val="001F0D0D"/>
    <w:rsid w:val="00204DC6"/>
    <w:rsid w:val="00212647"/>
    <w:rsid w:val="00215EBC"/>
    <w:rsid w:val="00223A58"/>
    <w:rsid w:val="00243DAF"/>
    <w:rsid w:val="00244167"/>
    <w:rsid w:val="002675D9"/>
    <w:rsid w:val="002766DE"/>
    <w:rsid w:val="00296586"/>
    <w:rsid w:val="002E3CEE"/>
    <w:rsid w:val="002F1E8F"/>
    <w:rsid w:val="002F507C"/>
    <w:rsid w:val="00343A3E"/>
    <w:rsid w:val="00345214"/>
    <w:rsid w:val="00357DF5"/>
    <w:rsid w:val="00384D1E"/>
    <w:rsid w:val="00386306"/>
    <w:rsid w:val="003933A4"/>
    <w:rsid w:val="003A7427"/>
    <w:rsid w:val="003D2431"/>
    <w:rsid w:val="003D25A8"/>
    <w:rsid w:val="003D5523"/>
    <w:rsid w:val="003F4C9B"/>
    <w:rsid w:val="00405F4B"/>
    <w:rsid w:val="00414BA4"/>
    <w:rsid w:val="00435957"/>
    <w:rsid w:val="00437558"/>
    <w:rsid w:val="004574AD"/>
    <w:rsid w:val="00473DA5"/>
    <w:rsid w:val="004817EB"/>
    <w:rsid w:val="0048307C"/>
    <w:rsid w:val="00492C90"/>
    <w:rsid w:val="004B2EA0"/>
    <w:rsid w:val="004E1703"/>
    <w:rsid w:val="004F30DF"/>
    <w:rsid w:val="0051144A"/>
    <w:rsid w:val="005118E6"/>
    <w:rsid w:val="005757D0"/>
    <w:rsid w:val="00591D8B"/>
    <w:rsid w:val="005B6E7E"/>
    <w:rsid w:val="005C3881"/>
    <w:rsid w:val="005E0596"/>
    <w:rsid w:val="005E6AA1"/>
    <w:rsid w:val="00603211"/>
    <w:rsid w:val="00622493"/>
    <w:rsid w:val="0064435F"/>
    <w:rsid w:val="006664F4"/>
    <w:rsid w:val="00667D28"/>
    <w:rsid w:val="006753B2"/>
    <w:rsid w:val="00691772"/>
    <w:rsid w:val="006A2D9F"/>
    <w:rsid w:val="006F36EA"/>
    <w:rsid w:val="00704285"/>
    <w:rsid w:val="00715AAF"/>
    <w:rsid w:val="0073310F"/>
    <w:rsid w:val="00736D2E"/>
    <w:rsid w:val="0075432E"/>
    <w:rsid w:val="00764572"/>
    <w:rsid w:val="007749DF"/>
    <w:rsid w:val="007B06BC"/>
    <w:rsid w:val="007B7BF5"/>
    <w:rsid w:val="007D327D"/>
    <w:rsid w:val="007D6D59"/>
    <w:rsid w:val="007D7770"/>
    <w:rsid w:val="0081373B"/>
    <w:rsid w:val="008169F5"/>
    <w:rsid w:val="008173DB"/>
    <w:rsid w:val="00823BA2"/>
    <w:rsid w:val="00830108"/>
    <w:rsid w:val="008411B3"/>
    <w:rsid w:val="008D1917"/>
    <w:rsid w:val="008E4A6F"/>
    <w:rsid w:val="008F7DDC"/>
    <w:rsid w:val="00931CD6"/>
    <w:rsid w:val="0094001D"/>
    <w:rsid w:val="00955DE8"/>
    <w:rsid w:val="00957F30"/>
    <w:rsid w:val="00965F4A"/>
    <w:rsid w:val="009A446A"/>
    <w:rsid w:val="009C031D"/>
    <w:rsid w:val="009D3DA0"/>
    <w:rsid w:val="009D6067"/>
    <w:rsid w:val="009F2166"/>
    <w:rsid w:val="00A1422F"/>
    <w:rsid w:val="00A14E32"/>
    <w:rsid w:val="00A62E1D"/>
    <w:rsid w:val="00A73ABD"/>
    <w:rsid w:val="00A80A3B"/>
    <w:rsid w:val="00A93071"/>
    <w:rsid w:val="00AA4A53"/>
    <w:rsid w:val="00AB3AF6"/>
    <w:rsid w:val="00AD0649"/>
    <w:rsid w:val="00AE3178"/>
    <w:rsid w:val="00B03CDB"/>
    <w:rsid w:val="00B14D35"/>
    <w:rsid w:val="00B1566F"/>
    <w:rsid w:val="00B2057F"/>
    <w:rsid w:val="00B3692D"/>
    <w:rsid w:val="00B44A96"/>
    <w:rsid w:val="00B47AC0"/>
    <w:rsid w:val="00B52AF9"/>
    <w:rsid w:val="00B920E8"/>
    <w:rsid w:val="00BA4FA0"/>
    <w:rsid w:val="00BB291F"/>
    <w:rsid w:val="00BC3614"/>
    <w:rsid w:val="00BD2EA4"/>
    <w:rsid w:val="00BD33E2"/>
    <w:rsid w:val="00BF3D93"/>
    <w:rsid w:val="00BF7978"/>
    <w:rsid w:val="00C07380"/>
    <w:rsid w:val="00C10F9C"/>
    <w:rsid w:val="00C227E5"/>
    <w:rsid w:val="00C35D6F"/>
    <w:rsid w:val="00C715F7"/>
    <w:rsid w:val="00C80CE6"/>
    <w:rsid w:val="00CD70F4"/>
    <w:rsid w:val="00CE1887"/>
    <w:rsid w:val="00CE5FAE"/>
    <w:rsid w:val="00CF6E19"/>
    <w:rsid w:val="00D069E4"/>
    <w:rsid w:val="00D16A28"/>
    <w:rsid w:val="00D21FA5"/>
    <w:rsid w:val="00D41F05"/>
    <w:rsid w:val="00D5078C"/>
    <w:rsid w:val="00D92522"/>
    <w:rsid w:val="00DD3E31"/>
    <w:rsid w:val="00DE3994"/>
    <w:rsid w:val="00DF7DD3"/>
    <w:rsid w:val="00E10468"/>
    <w:rsid w:val="00E27356"/>
    <w:rsid w:val="00E27EEA"/>
    <w:rsid w:val="00E4552F"/>
    <w:rsid w:val="00E46C83"/>
    <w:rsid w:val="00E535E0"/>
    <w:rsid w:val="00E55355"/>
    <w:rsid w:val="00E72438"/>
    <w:rsid w:val="00E841AF"/>
    <w:rsid w:val="00EA2EBE"/>
    <w:rsid w:val="00EA7443"/>
    <w:rsid w:val="00EB1DDF"/>
    <w:rsid w:val="00F33B1A"/>
    <w:rsid w:val="00F912DC"/>
    <w:rsid w:val="00F925F7"/>
    <w:rsid w:val="00FC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F2342FB"/>
  <w15:docId w15:val="{8CF99412-7500-4C54-97EB-A43FED5E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egoe UI" w:eastAsia="Times New Roman" w:hAnsi="Segoe UI" w:cs="Times New Roman"/>
        <w:sz w:val="22"/>
        <w:szCs w:val="22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14BA4"/>
  </w:style>
  <w:style w:type="paragraph" w:styleId="berschrift1">
    <w:name w:val="heading 1"/>
    <w:basedOn w:val="Standard"/>
    <w:next w:val="Standard"/>
    <w:link w:val="berschrift1Zchn"/>
    <w:qFormat/>
    <w:rsid w:val="00603211"/>
    <w:pPr>
      <w:keepNext/>
      <w:keepLines/>
      <w:numPr>
        <w:numId w:val="3"/>
      </w:numPr>
      <w:spacing w:before="240" w:after="120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86EFC"/>
    <w:pPr>
      <w:keepNext/>
      <w:keepLines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086EFC"/>
    <w:pPr>
      <w:keepNext/>
      <w:keepLines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FB17BC"/>
    <w:pPr>
      <w:keepNext/>
      <w:keepLines/>
      <w:numPr>
        <w:ilvl w:val="3"/>
        <w:numId w:val="3"/>
      </w:numPr>
      <w:spacing w:before="24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985C9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985C9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rsid w:val="00985C95"/>
    <w:pPr>
      <w:numPr>
        <w:ilvl w:val="6"/>
        <w:numId w:val="3"/>
      </w:numPr>
      <w:spacing w:before="240" w:after="60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985C95"/>
    <w:pPr>
      <w:numPr>
        <w:ilvl w:val="7"/>
        <w:numId w:val="3"/>
      </w:numPr>
      <w:spacing w:before="240" w:after="60"/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985C95"/>
    <w:pPr>
      <w:numPr>
        <w:ilvl w:val="8"/>
        <w:numId w:val="3"/>
      </w:numPr>
      <w:spacing w:before="240" w:after="60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3211"/>
    <w:rPr>
      <w:rFonts w:ascii="Segoe UI" w:hAnsi="Segoe UI" w:cs="Arial"/>
      <w:b/>
      <w:bCs/>
      <w:kern w:val="10"/>
      <w:sz w:val="28"/>
      <w:szCs w:val="32"/>
      <w:lang w:val="de-CH"/>
    </w:rPr>
  </w:style>
  <w:style w:type="paragraph" w:customStyle="1" w:styleId="Betreff">
    <w:name w:val="Betreff"/>
    <w:basedOn w:val="Standard"/>
    <w:rsid w:val="00736D2E"/>
    <w:rPr>
      <w:b/>
      <w:sz w:val="24"/>
    </w:rPr>
  </w:style>
  <w:style w:type="paragraph" w:customStyle="1" w:styleId="AbsenderText">
    <w:name w:val="Absender_Text"/>
    <w:basedOn w:val="Standard"/>
    <w:uiPriority w:val="1"/>
    <w:rPr>
      <w:rFonts w:cs="Arial"/>
      <w:sz w:val="16"/>
      <w:szCs w:val="16"/>
    </w:rPr>
  </w:style>
  <w:style w:type="paragraph" w:customStyle="1" w:styleId="AbsenderTitel">
    <w:name w:val="Absender_Titel"/>
    <w:basedOn w:val="AbsenderText"/>
    <w:rsid w:val="00736D2E"/>
    <w:rPr>
      <w:b/>
    </w:rPr>
  </w:style>
  <w:style w:type="paragraph" w:customStyle="1" w:styleId="Postvermerk">
    <w:name w:val="Postvermerk"/>
    <w:basedOn w:val="Standard"/>
    <w:semiHidden/>
    <w:rsid w:val="00414BA4"/>
    <w:rPr>
      <w:rFonts w:cs="Arial"/>
      <w:b/>
      <w:caps/>
      <w:sz w:val="16"/>
      <w:szCs w:val="16"/>
    </w:rPr>
  </w:style>
  <w:style w:type="paragraph" w:customStyle="1" w:styleId="Topic450">
    <w:name w:val="Topic450"/>
    <w:basedOn w:val="Standard"/>
    <w:rsid w:val="007B5068"/>
    <w:pPr>
      <w:ind w:left="2552" w:hanging="2552"/>
    </w:pPr>
    <w:rPr>
      <w:lang w:val="en-US"/>
    </w:rPr>
  </w:style>
  <w:style w:type="paragraph" w:customStyle="1" w:styleId="Topic450Line">
    <w:name w:val="Topic450Line"/>
    <w:basedOn w:val="Standard"/>
    <w:rsid w:val="00832D01"/>
    <w:pPr>
      <w:tabs>
        <w:tab w:val="right" w:leader="underscore" w:pos="9072"/>
      </w:tabs>
      <w:ind w:left="2552" w:hanging="2552"/>
    </w:pPr>
  </w:style>
  <w:style w:type="paragraph" w:customStyle="1" w:styleId="Topic750">
    <w:name w:val="Topic750"/>
    <w:basedOn w:val="Standard"/>
    <w:rsid w:val="007B5068"/>
    <w:pPr>
      <w:ind w:left="4253" w:hanging="4253"/>
    </w:pPr>
  </w:style>
  <w:style w:type="paragraph" w:customStyle="1" w:styleId="NormalKeepTogether">
    <w:name w:val="NormalKeepTogether"/>
    <w:basedOn w:val="Standard"/>
    <w:rsid w:val="00156F24"/>
    <w:pPr>
      <w:keepNext/>
      <w:keepLines/>
    </w:pPr>
  </w:style>
  <w:style w:type="paragraph" w:customStyle="1" w:styleId="PositionWithValue">
    <w:name w:val="PositionWithValue"/>
    <w:basedOn w:val="Standard"/>
    <w:rsid w:val="00156F24"/>
    <w:pPr>
      <w:tabs>
        <w:tab w:val="left" w:pos="6946"/>
        <w:tab w:val="decimal" w:pos="8675"/>
      </w:tabs>
      <w:ind w:right="2835"/>
    </w:pPr>
  </w:style>
  <w:style w:type="paragraph" w:customStyle="1" w:styleId="SignatureText">
    <w:name w:val="SignatureText"/>
    <w:basedOn w:val="Standard"/>
    <w:next w:val="Standard"/>
    <w:rsid w:val="00156F24"/>
    <w:pPr>
      <w:keepNext/>
      <w:keepLines/>
      <w:tabs>
        <w:tab w:val="left" w:pos="5103"/>
      </w:tabs>
    </w:pPr>
    <w:rPr>
      <w:sz w:val="16"/>
    </w:rPr>
  </w:style>
  <w:style w:type="paragraph" w:customStyle="1" w:styleId="SignatureLines">
    <w:name w:val="SignatureLines"/>
    <w:basedOn w:val="Standard"/>
    <w:next w:val="SignatureText"/>
    <w:rsid w:val="00156F24"/>
    <w:pPr>
      <w:keepNext/>
      <w:keepLines/>
      <w:tabs>
        <w:tab w:val="right" w:leader="dot" w:pos="3119"/>
        <w:tab w:val="left" w:pos="5080"/>
        <w:tab w:val="right" w:leader="dot" w:pos="8222"/>
      </w:tabs>
    </w:pPr>
    <w:rPr>
      <w:sz w:val="8"/>
    </w:rPr>
  </w:style>
  <w:style w:type="character" w:customStyle="1" w:styleId="Description">
    <w:name w:val="Description"/>
    <w:rsid w:val="00AE1265"/>
    <w:rPr>
      <w:sz w:val="14"/>
    </w:rPr>
  </w:style>
  <w:style w:type="paragraph" w:customStyle="1" w:styleId="Topic075">
    <w:name w:val="Topic075"/>
    <w:basedOn w:val="Standard"/>
    <w:rsid w:val="007B5068"/>
    <w:pPr>
      <w:ind w:left="425" w:hanging="425"/>
    </w:pPr>
  </w:style>
  <w:style w:type="paragraph" w:customStyle="1" w:styleId="Topic300">
    <w:name w:val="Topic300"/>
    <w:basedOn w:val="Standard"/>
    <w:rsid w:val="007B5068"/>
    <w:pPr>
      <w:ind w:left="1701" w:hanging="1701"/>
    </w:pPr>
  </w:style>
  <w:style w:type="paragraph" w:customStyle="1" w:styleId="Topic600">
    <w:name w:val="Topic600"/>
    <w:basedOn w:val="Standard"/>
    <w:rsid w:val="007B5068"/>
    <w:pPr>
      <w:ind w:left="3402" w:hanging="3402"/>
    </w:pPr>
  </w:style>
  <w:style w:type="paragraph" w:customStyle="1" w:styleId="Topic900">
    <w:name w:val="Topic900"/>
    <w:basedOn w:val="Standard"/>
    <w:rsid w:val="007B5068"/>
    <w:pPr>
      <w:ind w:left="5103" w:hanging="5103"/>
    </w:pPr>
  </w:style>
  <w:style w:type="paragraph" w:customStyle="1" w:styleId="Topic075Line">
    <w:name w:val="Topic075Line"/>
    <w:basedOn w:val="Standard"/>
    <w:rsid w:val="00832D01"/>
    <w:pPr>
      <w:tabs>
        <w:tab w:val="right" w:leader="underscore" w:pos="9072"/>
      </w:tabs>
      <w:ind w:left="425" w:hanging="425"/>
    </w:pPr>
  </w:style>
  <w:style w:type="paragraph" w:customStyle="1" w:styleId="Topic300Line">
    <w:name w:val="Topic300Line"/>
    <w:basedOn w:val="Standard"/>
    <w:rsid w:val="00832D01"/>
    <w:pPr>
      <w:tabs>
        <w:tab w:val="right" w:leader="underscore" w:pos="9072"/>
      </w:tabs>
      <w:ind w:left="1701" w:hanging="1701"/>
    </w:pPr>
  </w:style>
  <w:style w:type="paragraph" w:customStyle="1" w:styleId="Topic600Line">
    <w:name w:val="Topic600Line"/>
    <w:basedOn w:val="Standard"/>
    <w:rsid w:val="00832D01"/>
    <w:pPr>
      <w:tabs>
        <w:tab w:val="right" w:leader="underscore" w:pos="9072"/>
      </w:tabs>
      <w:ind w:left="3402" w:hanging="3402"/>
    </w:pPr>
  </w:style>
  <w:style w:type="paragraph" w:customStyle="1" w:styleId="Topic900Line">
    <w:name w:val="Topic900Line"/>
    <w:basedOn w:val="Standard"/>
    <w:rsid w:val="00832D01"/>
    <w:pPr>
      <w:tabs>
        <w:tab w:val="right" w:leader="underscore" w:pos="9072"/>
      </w:tabs>
      <w:ind w:left="5103" w:hanging="5103"/>
    </w:pPr>
  </w:style>
  <w:style w:type="paragraph" w:customStyle="1" w:styleId="ListWithSymbols">
    <w:name w:val="ListWithSymbols"/>
    <w:basedOn w:val="Standard"/>
    <w:rsid w:val="003D25A8"/>
    <w:pPr>
      <w:numPr>
        <w:numId w:val="1"/>
      </w:numPr>
      <w:ind w:left="425" w:hanging="425"/>
    </w:pPr>
  </w:style>
  <w:style w:type="paragraph" w:customStyle="1" w:styleId="ListWithLetters">
    <w:name w:val="ListWithLetters"/>
    <w:basedOn w:val="Standard"/>
    <w:rsid w:val="00A36F0F"/>
    <w:pPr>
      <w:numPr>
        <w:numId w:val="2"/>
      </w:numPr>
      <w:tabs>
        <w:tab w:val="left" w:pos="425"/>
      </w:tabs>
      <w:ind w:left="425" w:hanging="425"/>
    </w:pPr>
  </w:style>
  <w:style w:type="paragraph" w:customStyle="1" w:styleId="ListWithCheckboxes">
    <w:name w:val="ListWithCheckboxes"/>
    <w:basedOn w:val="Standard"/>
    <w:rsid w:val="00603211"/>
    <w:pPr>
      <w:numPr>
        <w:numId w:val="6"/>
      </w:numPr>
      <w:tabs>
        <w:tab w:val="left" w:pos="425"/>
      </w:tabs>
      <w:ind w:left="425" w:hanging="425"/>
    </w:pPr>
  </w:style>
  <w:style w:type="paragraph" w:customStyle="1" w:styleId="PositionWithValueLine">
    <w:name w:val="PositionWithValueLine"/>
    <w:basedOn w:val="PositionWithValue"/>
    <w:next w:val="PositionWithValue"/>
    <w:rsid w:val="00BE199D"/>
    <w:pPr>
      <w:tabs>
        <w:tab w:val="clear" w:pos="8675"/>
        <w:tab w:val="left" w:leader="underscore" w:pos="8987"/>
      </w:tabs>
    </w:pPr>
    <w:rPr>
      <w:sz w:val="8"/>
    </w:rPr>
  </w:style>
  <w:style w:type="character" w:styleId="Fett">
    <w:name w:val="Strong"/>
    <w:qFormat/>
    <w:rsid w:val="00256E98"/>
    <w:rPr>
      <w:b/>
      <w:bCs/>
    </w:rPr>
  </w:style>
  <w:style w:type="paragraph" w:customStyle="1" w:styleId="Inhalts-Typ">
    <w:name w:val="Inhalts-Typ"/>
    <w:basedOn w:val="Standard"/>
    <w:link w:val="Inhalts-TypZchn"/>
    <w:rsid w:val="00736D2E"/>
    <w:rPr>
      <w:b/>
      <w:caps/>
      <w:sz w:val="24"/>
    </w:rPr>
  </w:style>
  <w:style w:type="character" w:customStyle="1" w:styleId="Inhalts-TypZchn">
    <w:name w:val="Inhalts-Typ Zchn"/>
    <w:link w:val="Inhalts-Typ"/>
    <w:rsid w:val="00736D2E"/>
    <w:rPr>
      <w:rFonts w:ascii="Segoe UI" w:hAnsi="Segoe UI"/>
      <w:b/>
      <w:caps/>
      <w:kern w:val="10"/>
      <w:sz w:val="24"/>
    </w:rPr>
  </w:style>
  <w:style w:type="paragraph" w:styleId="Untertitel">
    <w:name w:val="Subtitle"/>
    <w:basedOn w:val="Standard"/>
    <w:next w:val="Standard"/>
    <w:qFormat/>
    <w:rsid w:val="0058360E"/>
    <w:pPr>
      <w:keepNext/>
      <w:keepLines/>
      <w:spacing w:before="220" w:after="120"/>
      <w:outlineLvl w:val="1"/>
    </w:pPr>
    <w:rPr>
      <w:rFonts w:cs="Arial"/>
      <w:b/>
      <w:sz w:val="24"/>
    </w:rPr>
  </w:style>
  <w:style w:type="paragraph" w:customStyle="1" w:styleId="Topic750Line">
    <w:name w:val="Topic750Line"/>
    <w:basedOn w:val="Standard"/>
    <w:rsid w:val="00832D01"/>
    <w:pPr>
      <w:tabs>
        <w:tab w:val="right" w:leader="underscore" w:pos="9072"/>
      </w:tabs>
      <w:ind w:left="4253" w:hanging="4253"/>
    </w:pPr>
  </w:style>
  <w:style w:type="paragraph" w:customStyle="1" w:styleId="Art-Text">
    <w:name w:val="Art-Text"/>
    <w:basedOn w:val="Standard"/>
    <w:rsid w:val="009A446A"/>
    <w:pPr>
      <w:ind w:left="425" w:hanging="425"/>
    </w:pPr>
    <w:rPr>
      <w:lang w:val="en-US"/>
    </w:rPr>
  </w:style>
  <w:style w:type="character" w:styleId="Hervorhebung">
    <w:name w:val="Emphasis"/>
    <w:uiPriority w:val="3"/>
    <w:rsid w:val="00203054"/>
    <w:rPr>
      <w:b/>
      <w:iCs/>
    </w:rPr>
  </w:style>
  <w:style w:type="paragraph" w:customStyle="1" w:styleId="CityDate">
    <w:name w:val="CityDate"/>
    <w:basedOn w:val="Standard"/>
    <w:rsid w:val="008B7918"/>
    <w:pPr>
      <w:spacing w:before="240"/>
    </w:pPr>
  </w:style>
  <w:style w:type="paragraph" w:customStyle="1" w:styleId="Klassifizierungen">
    <w:name w:val="Klassifizierungen"/>
    <w:basedOn w:val="AbsenderText"/>
    <w:rsid w:val="000847D5"/>
    <w:rPr>
      <w:noProof/>
    </w:rPr>
  </w:style>
  <w:style w:type="paragraph" w:customStyle="1" w:styleId="Fusszeile-Pfad">
    <w:name w:val="Fusszeile-Pfad"/>
    <w:basedOn w:val="Standard"/>
    <w:rsid w:val="002C10EE"/>
    <w:rPr>
      <w:color w:val="808080"/>
      <w:sz w:val="12"/>
    </w:rPr>
  </w:style>
  <w:style w:type="paragraph" w:styleId="Umschlagabsenderadresse">
    <w:name w:val="envelope return"/>
    <w:basedOn w:val="Standard"/>
    <w:semiHidden/>
    <w:rsid w:val="00FE274A"/>
    <w:rPr>
      <w:rFonts w:cs="Arial"/>
    </w:rPr>
  </w:style>
  <w:style w:type="paragraph" w:styleId="Umschlagadresse">
    <w:name w:val="envelope address"/>
    <w:basedOn w:val="Standard"/>
    <w:semiHidden/>
    <w:rsid w:val="00FE274A"/>
    <w:pPr>
      <w:framePr w:w="4320" w:h="2160" w:hRule="exact" w:hSpace="141" w:wrap="auto" w:hAnchor="page" w:xAlign="center" w:yAlign="bottom"/>
      <w:ind w:left="1"/>
    </w:pPr>
    <w:rPr>
      <w:rFonts w:cs="Arial"/>
      <w:sz w:val="24"/>
    </w:rPr>
  </w:style>
  <w:style w:type="paragraph" w:customStyle="1" w:styleId="berschrift1oNr">
    <w:name w:val="Überschrift 1 o. Nr."/>
    <w:basedOn w:val="Standard"/>
    <w:next w:val="Standard"/>
    <w:qFormat/>
    <w:rsid w:val="00603211"/>
    <w:pPr>
      <w:spacing w:before="240" w:after="120"/>
    </w:pPr>
    <w:rPr>
      <w:b/>
      <w:sz w:val="28"/>
    </w:rPr>
  </w:style>
  <w:style w:type="paragraph" w:customStyle="1" w:styleId="berschrift2oNr">
    <w:name w:val="Überschrift 2 o. Nr."/>
    <w:basedOn w:val="Standard"/>
    <w:next w:val="Standard"/>
    <w:qFormat/>
    <w:rsid w:val="00086EFC"/>
    <w:pPr>
      <w:spacing w:before="240" w:after="60"/>
    </w:pPr>
    <w:rPr>
      <w:b/>
      <w:sz w:val="24"/>
    </w:rPr>
  </w:style>
  <w:style w:type="paragraph" w:customStyle="1" w:styleId="berschrift3oNr">
    <w:name w:val="Überschrift 3 o. Nr."/>
    <w:basedOn w:val="Standard"/>
    <w:next w:val="Standard"/>
    <w:qFormat/>
    <w:rsid w:val="00E76AE9"/>
    <w:pPr>
      <w:spacing w:before="240" w:after="60"/>
    </w:pPr>
    <w:rPr>
      <w:b/>
    </w:rPr>
  </w:style>
  <w:style w:type="paragraph" w:customStyle="1" w:styleId="berschrift4oNr">
    <w:name w:val="Überschrift 4 o. Nr."/>
    <w:basedOn w:val="Standard"/>
    <w:next w:val="Standard"/>
    <w:qFormat/>
    <w:rsid w:val="00086EFC"/>
    <w:pPr>
      <w:spacing w:before="120"/>
    </w:pPr>
    <w:rPr>
      <w:b/>
    </w:rPr>
  </w:style>
  <w:style w:type="paragraph" w:customStyle="1" w:styleId="Abschnitt">
    <w:name w:val="Abschnitt"/>
    <w:basedOn w:val="Standard"/>
    <w:next w:val="Standard"/>
    <w:qFormat/>
    <w:rsid w:val="008B0078"/>
    <w:pPr>
      <w:pageBreakBefore/>
      <w:pBdr>
        <w:bottom w:val="single" w:sz="4" w:space="1" w:color="auto"/>
      </w:pBdr>
      <w:spacing w:after="240"/>
      <w:outlineLvl w:val="5"/>
    </w:pPr>
    <w:rPr>
      <w:b/>
      <w:sz w:val="32"/>
    </w:rPr>
  </w:style>
  <w:style w:type="paragraph" w:styleId="Verzeichnis1">
    <w:name w:val="toc 1"/>
    <w:basedOn w:val="Standard"/>
    <w:next w:val="Standard"/>
    <w:uiPriority w:val="39"/>
    <w:rsid w:val="003C6BE6"/>
    <w:pPr>
      <w:tabs>
        <w:tab w:val="right" w:pos="9061"/>
      </w:tabs>
      <w:spacing w:before="120" w:after="60"/>
    </w:pPr>
    <w:rPr>
      <w:b/>
    </w:rPr>
  </w:style>
  <w:style w:type="paragraph" w:styleId="Verzeichnis2">
    <w:name w:val="toc 2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paragraph" w:styleId="Verzeichnis3">
    <w:name w:val="toc 3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character" w:styleId="Hyperlink">
    <w:name w:val="Hyperlink"/>
    <w:basedOn w:val="Absatz-Standardschriftart"/>
    <w:uiPriority w:val="99"/>
    <w:unhideWhenUsed/>
    <w:rsid w:val="00236843"/>
    <w:rPr>
      <w:color w:val="0000FF" w:themeColor="hyperlink"/>
      <w:u w:val="single"/>
      <w:lang w:val="de-CH"/>
    </w:rPr>
  </w:style>
  <w:style w:type="paragraph" w:styleId="Verzeichnis6">
    <w:name w:val="toc 6"/>
    <w:basedOn w:val="Standard"/>
    <w:next w:val="Standard"/>
    <w:uiPriority w:val="39"/>
    <w:rsid w:val="00E535E0"/>
    <w:pPr>
      <w:pBdr>
        <w:bottom w:val="single" w:sz="4" w:space="1" w:color="auto"/>
      </w:pBdr>
      <w:tabs>
        <w:tab w:val="right" w:pos="9061"/>
      </w:tabs>
      <w:spacing w:before="240" w:after="120"/>
    </w:pPr>
    <w:rPr>
      <w:b/>
    </w:rPr>
  </w:style>
  <w:style w:type="paragraph" w:styleId="Verzeichnis4">
    <w:name w:val="toc 4"/>
    <w:basedOn w:val="Standard"/>
    <w:next w:val="Standard"/>
    <w:uiPriority w:val="39"/>
    <w:rsid w:val="003C6BE6"/>
    <w:pPr>
      <w:tabs>
        <w:tab w:val="right" w:pos="9061"/>
      </w:tabs>
      <w:spacing w:before="60"/>
      <w:ind w:left="284"/>
    </w:pPr>
    <w:rPr>
      <w:b/>
    </w:rPr>
  </w:style>
  <w:style w:type="paragraph" w:styleId="Sprechblasentext">
    <w:name w:val="Balloon Text"/>
    <w:basedOn w:val="Standard"/>
    <w:link w:val="SprechblasentextZchn"/>
    <w:rsid w:val="00845F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45F20"/>
    <w:rPr>
      <w:rFonts w:ascii="Tahoma" w:hAnsi="Tahoma" w:cs="Tahoma"/>
      <w:kern w:val="10"/>
      <w:sz w:val="16"/>
      <w:szCs w:val="16"/>
      <w:lang w:val="de-CH" w:eastAsia="en-US"/>
    </w:rPr>
  </w:style>
  <w:style w:type="table" w:styleId="Tabellenraster">
    <w:name w:val="Table Grid"/>
    <w:basedOn w:val="NormaleTabelle"/>
    <w:uiPriority w:val="39"/>
    <w:rsid w:val="00C31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5">
    <w:name w:val="toc 5"/>
    <w:basedOn w:val="Standard"/>
    <w:next w:val="Standard"/>
    <w:uiPriority w:val="39"/>
    <w:rsid w:val="003C6BE6"/>
    <w:pPr>
      <w:tabs>
        <w:tab w:val="left" w:pos="9061"/>
      </w:tabs>
      <w:spacing w:before="60"/>
      <w:ind w:left="284"/>
    </w:pPr>
    <w:rPr>
      <w:b/>
    </w:rPr>
  </w:style>
  <w:style w:type="paragraph" w:styleId="Verzeichnis7">
    <w:name w:val="toc 7"/>
    <w:basedOn w:val="Standard"/>
    <w:next w:val="Standard"/>
    <w:autoRedefine/>
    <w:uiPriority w:val="39"/>
    <w:rsid w:val="003C6BE6"/>
    <w:pPr>
      <w:spacing w:after="100"/>
      <w:ind w:left="1321"/>
    </w:pPr>
  </w:style>
  <w:style w:type="paragraph" w:styleId="Verzeichnis8">
    <w:name w:val="toc 8"/>
    <w:basedOn w:val="Standard"/>
    <w:next w:val="Standard"/>
    <w:autoRedefine/>
    <w:uiPriority w:val="39"/>
    <w:rsid w:val="003C6BE6"/>
    <w:pPr>
      <w:spacing w:after="100"/>
      <w:ind w:left="1542"/>
    </w:pPr>
  </w:style>
  <w:style w:type="paragraph" w:styleId="Verzeichnis9">
    <w:name w:val="toc 9"/>
    <w:basedOn w:val="Standard"/>
    <w:next w:val="Standard"/>
    <w:autoRedefine/>
    <w:uiPriority w:val="39"/>
    <w:rsid w:val="003C6BE6"/>
    <w:pPr>
      <w:spacing w:after="100"/>
      <w:ind w:left="1758"/>
    </w:pPr>
  </w:style>
  <w:style w:type="paragraph" w:customStyle="1" w:styleId="Appendix">
    <w:name w:val="Appendix"/>
    <w:basedOn w:val="berschrift1oNr"/>
    <w:next w:val="Standard"/>
    <w:uiPriority w:val="1"/>
    <w:rsid w:val="006A2D9F"/>
    <w:pPr>
      <w:keepNext/>
      <w:keepLines/>
      <w:outlineLvl w:val="0"/>
    </w:pPr>
    <w:rPr>
      <w:sz w:val="24"/>
    </w:rPr>
  </w:style>
  <w:style w:type="paragraph" w:styleId="Funotentext">
    <w:name w:val="footnote text"/>
    <w:basedOn w:val="Standard"/>
    <w:link w:val="FunotentextZchn"/>
    <w:uiPriority w:val="99"/>
    <w:rsid w:val="00860C3F"/>
    <w:rPr>
      <w:sz w:val="12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60C3F"/>
    <w:rPr>
      <w:rFonts w:ascii="Arial" w:hAnsi="Arial"/>
      <w:kern w:val="10"/>
      <w:sz w:val="12"/>
      <w:lang w:val="de-CH" w:eastAsia="en-US"/>
    </w:rPr>
  </w:style>
  <w:style w:type="character" w:styleId="Funotenzeichen">
    <w:name w:val="footnote reference"/>
    <w:basedOn w:val="Absatz-Standardschriftart"/>
    <w:uiPriority w:val="99"/>
    <w:unhideWhenUsed/>
    <w:rsid w:val="006A7867"/>
    <w:rPr>
      <w:vertAlign w:val="superscript"/>
      <w:lang w:val="de-CH"/>
    </w:rPr>
  </w:style>
  <w:style w:type="paragraph" w:customStyle="1" w:styleId="Metadaten">
    <w:name w:val="Metadaten"/>
    <w:basedOn w:val="Standard"/>
    <w:next w:val="Standard"/>
    <w:rsid w:val="00623549"/>
    <w:rPr>
      <w:rFonts w:cs="Arial"/>
    </w:rPr>
  </w:style>
  <w:style w:type="paragraph" w:customStyle="1" w:styleId="Vorstossnummer">
    <w:name w:val="Vorstossnummer"/>
    <w:basedOn w:val="Standard"/>
    <w:next w:val="Standard"/>
    <w:link w:val="VorstossnummerZchn"/>
    <w:rsid w:val="00E535E0"/>
    <w:pPr>
      <w:jc w:val="right"/>
    </w:pPr>
    <w:rPr>
      <w:b/>
      <w:caps/>
      <w:sz w:val="24"/>
      <w:szCs w:val="24"/>
    </w:rPr>
  </w:style>
  <w:style w:type="character" w:customStyle="1" w:styleId="VorstossnummerZchn">
    <w:name w:val="Vorstossnummer Zchn"/>
    <w:basedOn w:val="Absatz-Standardschriftart"/>
    <w:link w:val="Vorstossnummer"/>
    <w:rsid w:val="00E535E0"/>
    <w:rPr>
      <w:b/>
      <w:caps/>
      <w:sz w:val="24"/>
      <w:szCs w:val="24"/>
      <w:lang w:val="de-CH"/>
    </w:rPr>
  </w:style>
  <w:style w:type="paragraph" w:styleId="Listenabsatz">
    <w:name w:val="List Paragraph"/>
    <w:basedOn w:val="Standard"/>
    <w:uiPriority w:val="34"/>
    <w:qFormat/>
    <w:rsid w:val="00875108"/>
    <w:pPr>
      <w:ind w:left="720"/>
      <w:contextualSpacing/>
    </w:pPr>
    <w:rPr>
      <w:szCs w:val="24"/>
      <w:lang w:eastAsia="en-US"/>
    </w:rPr>
  </w:style>
  <w:style w:type="paragraph" w:customStyle="1" w:styleId="Fusszeile">
    <w:name w:val="Fusszeile"/>
    <w:basedOn w:val="Standard"/>
    <w:rsid w:val="003A1AC5"/>
    <w:pPr>
      <w:tabs>
        <w:tab w:val="center" w:pos="4321"/>
        <w:tab w:val="right" w:pos="8641"/>
      </w:tabs>
    </w:pPr>
    <w:rPr>
      <w:sz w:val="16"/>
    </w:rPr>
  </w:style>
  <w:style w:type="paragraph" w:customStyle="1" w:styleId="Fusszeile-Seite">
    <w:name w:val="Fusszeile-Seite"/>
    <w:basedOn w:val="Standard"/>
    <w:rsid w:val="00C60765"/>
    <w:pPr>
      <w:jc w:val="right"/>
    </w:pPr>
    <w:rPr>
      <w:sz w:val="16"/>
    </w:rPr>
  </w:style>
  <w:style w:type="paragraph" w:customStyle="1" w:styleId="ListLevelsWithNumbers">
    <w:name w:val="ListLevelsWithNumbers"/>
    <w:basedOn w:val="Standard"/>
    <w:rsid w:val="006F36EA"/>
    <w:pPr>
      <w:numPr>
        <w:numId w:val="7"/>
      </w:numPr>
    </w:pPr>
  </w:style>
  <w:style w:type="paragraph" w:customStyle="1" w:styleId="ListWithNumbers">
    <w:name w:val="ListWithNumbers"/>
    <w:basedOn w:val="Standard"/>
    <w:rsid w:val="001E5418"/>
    <w:pPr>
      <w:numPr>
        <w:numId w:val="8"/>
      </w:numPr>
    </w:pPr>
  </w:style>
  <w:style w:type="character" w:styleId="Platzhaltertext">
    <w:name w:val="Placeholder Text"/>
    <w:basedOn w:val="Absatz-Standardschriftart"/>
    <w:uiPriority w:val="99"/>
    <w:semiHidden/>
    <w:rsid w:val="00195E35"/>
    <w:rPr>
      <w:color w:val="808080"/>
      <w:lang w:val="de-CH"/>
    </w:rPr>
  </w:style>
  <w:style w:type="paragraph" w:customStyle="1" w:styleId="AufzhlungVif">
    <w:name w:val="Aufzählung Vif"/>
    <w:basedOn w:val="ListWithSymbols"/>
    <w:rsid w:val="00CA1B44"/>
    <w:pPr>
      <w:ind w:left="142" w:hanging="142"/>
    </w:pPr>
  </w:style>
  <w:style w:type="character" w:customStyle="1" w:styleId="berschrift2Zchn">
    <w:name w:val="Überschrift 2 Zchn"/>
    <w:basedOn w:val="Absatz-Standardschriftart"/>
    <w:link w:val="berschrift2"/>
    <w:uiPriority w:val="9"/>
    <w:locked/>
    <w:rsid w:val="003E215C"/>
    <w:rPr>
      <w:rFonts w:ascii="Segoe UI" w:hAnsi="Segoe UI" w:cs="Arial"/>
      <w:b/>
      <w:bCs/>
      <w:iCs/>
      <w:kern w:val="10"/>
      <w:sz w:val="24"/>
      <w:szCs w:val="28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9"/>
    <w:locked/>
    <w:rsid w:val="003E215C"/>
    <w:rPr>
      <w:rFonts w:ascii="Segoe UI" w:hAnsi="Segoe UI" w:cs="Arial"/>
      <w:b/>
      <w:bCs/>
      <w:kern w:val="10"/>
      <w:szCs w:val="26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9"/>
    <w:locked/>
    <w:rsid w:val="003E215C"/>
    <w:rPr>
      <w:rFonts w:ascii="Segoe UI" w:hAnsi="Segoe UI"/>
      <w:b/>
      <w:bCs/>
      <w:kern w:val="10"/>
      <w:szCs w:val="28"/>
      <w:lang w:val="de-CH"/>
    </w:rPr>
  </w:style>
  <w:style w:type="paragraph" w:styleId="Titel">
    <w:name w:val="Title"/>
    <w:basedOn w:val="Standard"/>
    <w:next w:val="Standard"/>
    <w:link w:val="TitelZchn"/>
    <w:uiPriority w:val="9"/>
    <w:qFormat/>
    <w:rsid w:val="00E1330E"/>
    <w:pPr>
      <w:contextualSpacing/>
    </w:pPr>
    <w:rPr>
      <w:rFonts w:eastAsiaTheme="majorEastAsia" w:cstheme="majorBidi"/>
      <w:b/>
      <w:sz w:val="32"/>
      <w:szCs w:val="56"/>
    </w:rPr>
  </w:style>
  <w:style w:type="character" w:customStyle="1" w:styleId="TitelZchn">
    <w:name w:val="Titel Zchn"/>
    <w:basedOn w:val="Absatz-Standardschriftart"/>
    <w:link w:val="Titel"/>
    <w:uiPriority w:val="9"/>
    <w:rsid w:val="00E1330E"/>
    <w:rPr>
      <w:rFonts w:eastAsiaTheme="majorEastAsia" w:cstheme="majorBidi"/>
      <w:b/>
      <w:kern w:val="10"/>
      <w:sz w:val="32"/>
      <w:szCs w:val="56"/>
      <w:lang w:val="de-CH"/>
    </w:rPr>
  </w:style>
  <w:style w:type="character" w:customStyle="1" w:styleId="Hidden">
    <w:name w:val="Hidden"/>
    <w:basedOn w:val="Absatz-Standardschriftart"/>
    <w:uiPriority w:val="1"/>
    <w:qFormat/>
    <w:rsid w:val="006A2D9F"/>
    <w:rPr>
      <w:rFonts w:ascii="Segoe UI" w:hAnsi="Segoe UI"/>
      <w:vanish/>
      <w:color w:val="C00000"/>
      <w:kern w:val="0"/>
      <w:sz w:val="18"/>
      <w:lang w:val="de-CH"/>
    </w:rPr>
  </w:style>
  <w:style w:type="paragraph" w:styleId="Kopfzeile">
    <w:name w:val="header"/>
    <w:basedOn w:val="Standard"/>
    <w:link w:val="KopfzeileZchn"/>
    <w:unhideWhenUsed/>
    <w:rsid w:val="002F507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2F507C"/>
    <w:rPr>
      <w:rFonts w:ascii="Segoe UI" w:hAnsi="Segoe UI"/>
      <w:kern w:val="10"/>
      <w:lang w:val="de-CH"/>
    </w:rPr>
  </w:style>
  <w:style w:type="paragraph" w:styleId="Fuzeile">
    <w:name w:val="footer"/>
    <w:basedOn w:val="Standard"/>
    <w:link w:val="FuzeileZchn"/>
    <w:unhideWhenUsed/>
    <w:rsid w:val="002F507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2F507C"/>
    <w:rPr>
      <w:rFonts w:ascii="Segoe UI" w:hAnsi="Segoe UI"/>
      <w:kern w:val="10"/>
      <w:lang w:val="de-CH"/>
    </w:rPr>
  </w:style>
  <w:style w:type="paragraph" w:styleId="StandardWeb">
    <w:name w:val="Normal (Web)"/>
    <w:basedOn w:val="Standard"/>
    <w:semiHidden/>
    <w:unhideWhenUsed/>
    <w:rsid w:val="00414BA4"/>
    <w:rPr>
      <w:sz w:val="24"/>
      <w:szCs w:val="24"/>
    </w:rPr>
  </w:style>
  <w:style w:type="paragraph" w:styleId="Blocktext">
    <w:name w:val="Block Text"/>
    <w:basedOn w:val="Standard"/>
    <w:semiHidden/>
    <w:unhideWhenUsed/>
    <w:rsid w:val="00414BA4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Index1">
    <w:name w:val="index 1"/>
    <w:basedOn w:val="Standard"/>
    <w:next w:val="Standard"/>
    <w:autoRedefine/>
    <w:semiHidden/>
    <w:unhideWhenUsed/>
    <w:rsid w:val="00414BA4"/>
    <w:pPr>
      <w:ind w:left="220" w:hanging="220"/>
    </w:pPr>
  </w:style>
  <w:style w:type="paragraph" w:styleId="Indexberschrift">
    <w:name w:val="index heading"/>
    <w:basedOn w:val="Standard"/>
    <w:next w:val="Index1"/>
    <w:semiHidden/>
    <w:unhideWhenUsed/>
    <w:rsid w:val="00414BA4"/>
    <w:rPr>
      <w:rFonts w:eastAsiaTheme="majorEastAsia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14BA4"/>
    <w:pPr>
      <w:numPr>
        <w:numId w:val="0"/>
      </w:numPr>
      <w:spacing w:after="0"/>
      <w:outlineLvl w:val="9"/>
    </w:pPr>
    <w:rPr>
      <w:rFonts w:eastAsiaTheme="majorEastAsia" w:cstheme="majorBidi"/>
      <w:b w:val="0"/>
      <w:bCs w:val="0"/>
      <w:sz w:val="32"/>
    </w:rPr>
  </w:style>
  <w:style w:type="table" w:styleId="MittlereListe2-Akzent2">
    <w:name w:val="Medium List 2 Accent 2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semiHidden/>
    <w:unhideWhenUsed/>
    <w:rsid w:val="00414B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414BA4"/>
    <w:rPr>
      <w:rFonts w:eastAsiaTheme="majorEastAsia" w:cstheme="majorBidi"/>
      <w:sz w:val="24"/>
      <w:szCs w:val="24"/>
      <w:shd w:val="pct20" w:color="auto" w:fill="auto"/>
      <w:lang w:val="de-CH"/>
    </w:rPr>
  </w:style>
  <w:style w:type="table" w:styleId="MittleresRaster2-Akzent1">
    <w:name w:val="Medium Grid 2 Accent 1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RGV-berschrift">
    <w:name w:val="toa heading"/>
    <w:basedOn w:val="Standard"/>
    <w:next w:val="Standard"/>
    <w:semiHidden/>
    <w:unhideWhenUsed/>
    <w:rsid w:val="00414BA4"/>
    <w:pPr>
      <w:spacing w:before="120"/>
    </w:pPr>
    <w:rPr>
      <w:rFonts w:eastAsiaTheme="majorEastAsia" w:cstheme="majorBidi"/>
      <w:b/>
      <w:bCs/>
      <w:sz w:val="24"/>
      <w:szCs w:val="24"/>
    </w:rPr>
  </w:style>
  <w:style w:type="table" w:styleId="MittleresRaster2-Akzent6">
    <w:name w:val="Medium Grid 2 Accent 6"/>
    <w:basedOn w:val="NormaleTabelle"/>
    <w:uiPriority w:val="68"/>
    <w:semiHidden/>
    <w:unhideWhenUsed/>
    <w:rsid w:val="00414BA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HTMLSchreibmaschine">
    <w:name w:val="HTML Typewriter"/>
    <w:basedOn w:val="Absatz-Standardschriftart"/>
    <w:semiHidden/>
    <w:unhideWhenUsed/>
    <w:rsid w:val="00414BA4"/>
    <w:rPr>
      <w:rFonts w:ascii="Segoe UI" w:hAnsi="Segoe UI"/>
      <w:sz w:val="20"/>
      <w:szCs w:val="20"/>
      <w:lang w:val="de-CH"/>
    </w:rPr>
  </w:style>
  <w:style w:type="character" w:styleId="HTMLTastatur">
    <w:name w:val="HTML Keyboard"/>
    <w:basedOn w:val="Absatz-Standardschriftart"/>
    <w:semiHidden/>
    <w:unhideWhenUsed/>
    <w:rsid w:val="00414BA4"/>
    <w:rPr>
      <w:rFonts w:ascii="Segoe UI" w:hAnsi="Segoe UI"/>
      <w:sz w:val="20"/>
      <w:szCs w:val="20"/>
      <w:lang w:val="de-CH"/>
    </w:rPr>
  </w:style>
  <w:style w:type="paragraph" w:styleId="HTMLVorformatiert">
    <w:name w:val="HTML Preformatted"/>
    <w:basedOn w:val="Standard"/>
    <w:link w:val="HTMLVorformatiertZchn"/>
    <w:semiHidden/>
    <w:unhideWhenUsed/>
    <w:rsid w:val="00414BA4"/>
    <w:rPr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414BA4"/>
    <w:rPr>
      <w:sz w:val="20"/>
      <w:szCs w:val="20"/>
      <w:lang w:val="de-CH"/>
    </w:rPr>
  </w:style>
  <w:style w:type="character" w:styleId="HTMLBeispiel">
    <w:name w:val="HTML Sample"/>
    <w:basedOn w:val="Absatz-Standardschriftart"/>
    <w:semiHidden/>
    <w:unhideWhenUsed/>
    <w:rsid w:val="00414BA4"/>
    <w:rPr>
      <w:rFonts w:ascii="Segoe UI" w:hAnsi="Segoe UI"/>
      <w:sz w:val="24"/>
      <w:szCs w:val="24"/>
      <w:lang w:val="de-CH"/>
    </w:rPr>
  </w:style>
  <w:style w:type="character" w:styleId="HTMLCode">
    <w:name w:val="HTML Code"/>
    <w:basedOn w:val="Absatz-Standardschriftart"/>
    <w:semiHidden/>
    <w:unhideWhenUsed/>
    <w:rsid w:val="00414BA4"/>
    <w:rPr>
      <w:rFonts w:ascii="Segoe UI" w:hAnsi="Segoe UI"/>
      <w:sz w:val="20"/>
      <w:szCs w:val="20"/>
      <w:lang w:val="de-CH"/>
    </w:rPr>
  </w:style>
  <w:style w:type="paragraph" w:styleId="NurText">
    <w:name w:val="Plain Text"/>
    <w:basedOn w:val="Standard"/>
    <w:link w:val="NurTextZchn"/>
    <w:unhideWhenUsed/>
    <w:rsid w:val="00414BA4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414BA4"/>
    <w:rPr>
      <w:sz w:val="21"/>
      <w:szCs w:val="21"/>
      <w:lang w:val="de-CH"/>
    </w:rPr>
  </w:style>
  <w:style w:type="paragraph" w:styleId="Makrotext">
    <w:name w:val="macro"/>
    <w:link w:val="MakrotextZchn"/>
    <w:semiHidden/>
    <w:unhideWhenUsed/>
    <w:rsid w:val="00414B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414BA4"/>
    <w:rPr>
      <w:sz w:val="20"/>
      <w:szCs w:val="20"/>
      <w:lang w:val="de-CH"/>
    </w:rPr>
  </w:style>
  <w:style w:type="paragraph" w:customStyle="1" w:styleId="FormatvorlageNach0pt">
    <w:name w:val="Formatvorlage Nach:  0 pt"/>
    <w:basedOn w:val="Standard"/>
    <w:rsid w:val="00A73ABD"/>
    <w:rPr>
      <w:rFonts w:ascii="Arial" w:hAnsi="Arial"/>
      <w:szCs w:val="20"/>
      <w:lang w:eastAsia="de-DE"/>
    </w:rPr>
  </w:style>
  <w:style w:type="table" w:styleId="HelleListe">
    <w:name w:val="Light List"/>
    <w:basedOn w:val="NormaleTabelle"/>
    <w:uiPriority w:val="61"/>
    <w:rsid w:val="00A73ABD"/>
    <w:rPr>
      <w:rFonts w:ascii="Times New Roman" w:hAnsi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rlage1">
    <w:name w:val="Forlage 1"/>
    <w:basedOn w:val="Absatz-Standardschriftart"/>
    <w:uiPriority w:val="1"/>
    <w:qFormat/>
    <w:rsid w:val="00A73ABD"/>
    <w:rPr>
      <w:rFonts w:ascii="Arial" w:hAnsi="Arial"/>
      <w:sz w:val="20"/>
      <w:lang w:val="de-CH"/>
    </w:rPr>
  </w:style>
  <w:style w:type="table" w:customStyle="1" w:styleId="Tabellenraster4">
    <w:name w:val="Tabellenraster4"/>
    <w:basedOn w:val="NormaleTabelle"/>
    <w:next w:val="Tabellenraster"/>
    <w:uiPriority w:val="39"/>
    <w:rsid w:val="00A73ABD"/>
    <w:rPr>
      <w:rFonts w:ascii="Calibri" w:eastAsia="Calibri" w:hAnsi="Calibri"/>
      <w:sz w:val="24"/>
      <w:szCs w:val="24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428260\AppData\Local\Temp\officeatwork\temp0001\Templates\2055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16E0BDBFA624A1A92A6508ABCB71B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612D56-1D4F-4FD4-869B-3441EC62F853}"/>
      </w:docPartPr>
      <w:docPartBody>
        <w:p w:rsidR="00387945" w:rsidRDefault="009708DE">
          <w:pPr>
            <w:pStyle w:val="016E0BDBFA624A1A92A6508ABCB71BD2"/>
          </w:pPr>
          <w:r>
            <w:t>‍</w:t>
          </w:r>
        </w:p>
      </w:docPartBody>
    </w:docPart>
    <w:docPart>
      <w:docPartPr>
        <w:name w:val="1E47CE37A97446C4AAE3C5CAF4C69E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AE3559-D583-4752-8C87-A178344F3264}"/>
      </w:docPartPr>
      <w:docPartBody>
        <w:p w:rsidR="00387945" w:rsidRDefault="009708DE">
          <w:pPr>
            <w:pStyle w:val="1E47CE37A97446C4AAE3C5CAF4C69E93"/>
          </w:pPr>
          <w:r w:rsidRPr="00357DF5">
            <w:rPr>
              <w:rStyle w:val="Fett"/>
            </w:rPr>
            <w:t xml:space="preserve"> </w:t>
          </w:r>
        </w:p>
      </w:docPartBody>
    </w:docPart>
    <w:docPart>
      <w:docPartPr>
        <w:name w:val="1675926FE91445BDB38B84ABAF5D8F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94B482-3B6E-4C8A-A153-9C374E1581D4}"/>
      </w:docPartPr>
      <w:docPartBody>
        <w:p w:rsidR="00387945" w:rsidRDefault="009708DE">
          <w:pPr>
            <w:pStyle w:val="1675926FE91445BDB38B84ABAF5D8FF9"/>
          </w:pPr>
          <w:r>
            <w:rPr>
              <w:lang w:val="en-US"/>
            </w:rPr>
            <w:t xml:space="preserve"> </w:t>
          </w:r>
        </w:p>
      </w:docPartBody>
    </w:docPart>
    <w:docPart>
      <w:docPartPr>
        <w:name w:val="75D235A32C344214AC0E317F6BB90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C8D5B3-674E-4067-86AB-2952C3788E34}"/>
      </w:docPartPr>
      <w:docPartBody>
        <w:p w:rsidR="00387945" w:rsidRDefault="0090484D" w:rsidP="0090484D">
          <w:pPr>
            <w:pStyle w:val="75D235A32C344214AC0E317F6BB909B21"/>
          </w:pPr>
          <w:r w:rsidRPr="00DC65A9">
            <w:rPr>
              <w:rStyle w:val="Platzhaltertext"/>
              <w:rFonts w:cs="Segoe UI"/>
              <w:szCs w:val="20"/>
            </w:rPr>
            <w:t>Klicken Sie hier, um Text einzugeben.</w:t>
          </w:r>
        </w:p>
      </w:docPartBody>
    </w:docPart>
    <w:docPart>
      <w:docPartPr>
        <w:name w:val="D02453BBC214422086F3C1386FB60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A83EDA-9E11-4E60-979C-BB6A40F2BF53}"/>
      </w:docPartPr>
      <w:docPartBody>
        <w:p w:rsidR="00387945" w:rsidRDefault="00D560FF" w:rsidP="00D560FF">
          <w:pPr>
            <w:pStyle w:val="D02453BBC214422086F3C1386FB60612"/>
          </w:pPr>
          <w:r w:rsidRPr="0002610E">
            <w:rPr>
              <w:rStyle w:val="Platzhaltertext"/>
              <w:sz w:val="20"/>
            </w:rPr>
            <w:t>Wie erklären Sie Ihr Projekt einer fachfremden Person (maximal 2000 Zeichen)? Text einzugeben.</w:t>
          </w:r>
        </w:p>
      </w:docPartBody>
    </w:docPart>
    <w:docPart>
      <w:docPartPr>
        <w:name w:val="332B452116464A889ACD6B84D89D96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4186E5-1DA9-4DBB-B579-064F045C5E22}"/>
      </w:docPartPr>
      <w:docPartBody>
        <w:p w:rsidR="00387945" w:rsidRDefault="00D560FF" w:rsidP="00D560FF">
          <w:pPr>
            <w:pStyle w:val="332B452116464A889ACD6B84D89D96D2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Bitte die Organisationen/Unternehmen/Gemeinden nennen, die Projektträgerschaft bilden.</w:t>
          </w:r>
        </w:p>
      </w:docPartBody>
    </w:docPart>
    <w:docPart>
      <w:docPartPr>
        <w:name w:val="3D08324D897A49C7843EDBD8EA85BF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86E3D3-8C2A-4B21-B395-7211551A7314}"/>
      </w:docPartPr>
      <w:docPartBody>
        <w:p w:rsidR="00387945" w:rsidRDefault="00D560FF" w:rsidP="00D560FF">
          <w:pPr>
            <w:pStyle w:val="3D08324D897A49C7843EDBD8EA85BF05"/>
          </w:pPr>
          <w:r w:rsidRPr="00CE5BAE">
            <w:rPr>
              <w:rStyle w:val="Platzhaltertext"/>
              <w:rFonts w:ascii="Segoe UI" w:hAnsi="Segoe UI" w:cs="Segoe UI"/>
              <w:szCs w:val="20"/>
            </w:rPr>
            <w:t>Angaben zur Projektorganisation, Rolle der einzelnen Personen der Projekt-trägerschaft, Organigramm einfügen oder separat beilegen.</w:t>
          </w:r>
        </w:p>
      </w:docPartBody>
    </w:docPart>
    <w:docPart>
      <w:docPartPr>
        <w:name w:val="2A8A34E09DF94DA7B296C583C1B382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D387E4-9415-474F-9BF7-AAAE7AD1B2FB}"/>
      </w:docPartPr>
      <w:docPartBody>
        <w:p w:rsidR="00387945" w:rsidRDefault="0090484D" w:rsidP="0090484D">
          <w:pPr>
            <w:pStyle w:val="2A8A34E09DF94DA7B296C583C1B3826C1"/>
          </w:pPr>
          <w:r w:rsidRPr="00710322">
            <w:rPr>
              <w:rStyle w:val="Platzhaltertext"/>
              <w:rFonts w:cs="Segoe UI"/>
              <w:szCs w:val="20"/>
            </w:rPr>
            <w:t>Klicken Sie hier, um Text einzugeben.</w:t>
          </w:r>
        </w:p>
      </w:docPartBody>
    </w:docPart>
    <w:docPart>
      <w:docPartPr>
        <w:name w:val="94A51D25F6FB4904AE3D1CF6AA691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0FED35-FDD0-4C76-8A2A-C4213AEB3C6B}"/>
      </w:docPartPr>
      <w:docPartBody>
        <w:p w:rsidR="00387945" w:rsidRDefault="0090484D" w:rsidP="0090484D">
          <w:pPr>
            <w:pStyle w:val="94A51D25F6FB4904AE3D1CF6AA691EC91"/>
          </w:pPr>
          <w:r w:rsidRPr="00710322">
            <w:rPr>
              <w:rStyle w:val="Platzhaltertext"/>
              <w:rFonts w:cs="Segoe UI"/>
              <w:szCs w:val="20"/>
            </w:rPr>
            <w:t>Klicken Sie hier, um Text einzugeben.</w:t>
          </w:r>
        </w:p>
      </w:docPartBody>
    </w:docPart>
    <w:docPart>
      <w:docPartPr>
        <w:name w:val="DABCA2DF8ADA4726A1DB1DFB5DF1C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F99C44-E0A4-467D-BD00-5F10BE74181B}"/>
      </w:docPartPr>
      <w:docPartBody>
        <w:p w:rsidR="00387945" w:rsidRDefault="0090484D" w:rsidP="0090484D">
          <w:pPr>
            <w:pStyle w:val="DABCA2DF8ADA4726A1DB1DFB5DF1C7191"/>
          </w:pPr>
          <w:r w:rsidRPr="00710322">
            <w:rPr>
              <w:rStyle w:val="Platzhaltertext"/>
              <w:rFonts w:cs="Segoe UI"/>
              <w:szCs w:val="20"/>
            </w:rPr>
            <w:t>Klicken Sie hier, um Text einzugeben.</w:t>
          </w:r>
        </w:p>
      </w:docPartBody>
    </w:docPart>
    <w:docPart>
      <w:docPartPr>
        <w:name w:val="D4312347D1814DC2BB71A0D90587AE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3478BB-BB23-41B5-9F74-EA4995E3E955}"/>
      </w:docPartPr>
      <w:docPartBody>
        <w:p w:rsidR="00387945" w:rsidRDefault="0090484D" w:rsidP="0090484D">
          <w:pPr>
            <w:pStyle w:val="D4312347D1814DC2BB71A0D90587AE1C1"/>
          </w:pPr>
          <w:r w:rsidRPr="00710322">
            <w:rPr>
              <w:rStyle w:val="Platzhaltertext"/>
              <w:rFonts w:cs="Segoe UI"/>
              <w:szCs w:val="20"/>
            </w:rPr>
            <w:t>Klicken Sie hier, um Text einzugeben.</w:t>
          </w:r>
        </w:p>
      </w:docPartBody>
    </w:docPart>
    <w:docPart>
      <w:docPartPr>
        <w:name w:val="CD2DED01AE6F4D8A9781D332F3BE0C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D30559-0DFC-4F9F-A408-44A9CAFD1D15}"/>
      </w:docPartPr>
      <w:docPartBody>
        <w:p w:rsidR="00387945" w:rsidRDefault="00D560FF" w:rsidP="00D560FF">
          <w:pPr>
            <w:pStyle w:val="CD2DED01AE6F4D8A9781D332F3BE0C97"/>
          </w:pPr>
          <w:r w:rsidRPr="0002610E">
            <w:rPr>
              <w:rStyle w:val="Platzhaltertext"/>
              <w:szCs w:val="20"/>
            </w:rPr>
            <w:t>Bspw. 1.1.XX bis 31.12.XX.</w:t>
          </w:r>
        </w:p>
      </w:docPartBody>
    </w:docPart>
    <w:docPart>
      <w:docPartPr>
        <w:name w:val="9819E5697A5A4F9BA19F498920180C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D0339-FA2D-4AE3-8FB1-65EFB65CA1F4}"/>
      </w:docPartPr>
      <w:docPartBody>
        <w:p w:rsidR="00387945" w:rsidRDefault="0090484D" w:rsidP="0090484D">
          <w:pPr>
            <w:pStyle w:val="9819E5697A5A4F9BA19F498920180C101"/>
          </w:pPr>
          <w:r w:rsidRPr="00710322">
            <w:rPr>
              <w:rStyle w:val="Platzhaltertext"/>
              <w:rFonts w:cs="Segoe UI"/>
              <w:szCs w:val="20"/>
            </w:rPr>
            <w:t>Bitte Wert in Franken eingeben</w:t>
          </w:r>
        </w:p>
      </w:docPartBody>
    </w:docPart>
    <w:docPart>
      <w:docPartPr>
        <w:name w:val="EF8756C89E58435E90201A09A2153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B1BC1B-D4C6-4A99-81C8-6095F83B3F12}"/>
      </w:docPartPr>
      <w:docPartBody>
        <w:p w:rsidR="00387945" w:rsidRDefault="0090484D" w:rsidP="0090484D">
          <w:pPr>
            <w:pStyle w:val="EF8756C89E58435E90201A09A215351F1"/>
          </w:pPr>
          <w:r w:rsidRPr="00710322">
            <w:rPr>
              <w:rStyle w:val="Platzhaltertext"/>
              <w:rFonts w:cs="Segoe UI"/>
              <w:szCs w:val="20"/>
            </w:rPr>
            <w:t>Bitte Wert in Franken eingeben</w:t>
          </w:r>
        </w:p>
      </w:docPartBody>
    </w:docPart>
    <w:docPart>
      <w:docPartPr>
        <w:name w:val="FC0A8B0D9A2E42128D3BEF5A142E1C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457A1-C3A9-4869-987A-92971BCB36E4}"/>
      </w:docPartPr>
      <w:docPartBody>
        <w:p w:rsidR="00387945" w:rsidRDefault="0090484D" w:rsidP="0090484D">
          <w:pPr>
            <w:pStyle w:val="FC0A8B0D9A2E42128D3BEF5A142E1C7A1"/>
          </w:pPr>
          <w:r w:rsidRPr="00710322">
            <w:rPr>
              <w:rStyle w:val="Platzhaltertext"/>
              <w:rFonts w:cs="Segoe UI"/>
              <w:szCs w:val="20"/>
            </w:rPr>
            <w:t>Bitte Wert in Franken eingeben</w:t>
          </w:r>
        </w:p>
      </w:docPartBody>
    </w:docPart>
    <w:docPart>
      <w:docPartPr>
        <w:name w:val="4947A91A97D54989BDF8E7C65C4922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60FE75-BD19-4F59-82FD-E65A49B43290}"/>
      </w:docPartPr>
      <w:docPartBody>
        <w:p w:rsidR="00387945" w:rsidRDefault="0090484D" w:rsidP="0090484D">
          <w:pPr>
            <w:pStyle w:val="4947A91A97D54989BDF8E7C65C4922221"/>
          </w:pPr>
          <w:r w:rsidRPr="00710322">
            <w:rPr>
              <w:rStyle w:val="Platzhaltertext"/>
              <w:rFonts w:cs="Segoe UI"/>
              <w:szCs w:val="20"/>
            </w:rPr>
            <w:t>Bitte Wert in Franken eingeben</w:t>
          </w:r>
        </w:p>
      </w:docPartBody>
    </w:docPart>
    <w:docPart>
      <w:docPartPr>
        <w:name w:val="8740E34B6BC3456E9CD431C85AA53B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32C2F7-5EC9-4967-BF2B-59C80097258B}"/>
      </w:docPartPr>
      <w:docPartBody>
        <w:p w:rsidR="00387945" w:rsidRDefault="0090484D" w:rsidP="0090484D">
          <w:pPr>
            <w:pStyle w:val="8740E34B6BC3456E9CD431C85AA53BF21"/>
          </w:pPr>
          <w:r w:rsidRPr="00710322">
            <w:rPr>
              <w:rStyle w:val="Platzhaltertext"/>
              <w:rFonts w:cs="Segoe UI"/>
              <w:szCs w:val="20"/>
            </w:rPr>
            <w:t>Weitere Angaben zur Finanzierung, bspw. Aufteilung NRP-Beitrag nach Jahren falls notwendig.</w:t>
          </w:r>
        </w:p>
      </w:docPartBody>
    </w:docPart>
    <w:docPart>
      <w:docPartPr>
        <w:name w:val="EAF7DB17738E4DA2B1677DCAB0A67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672F75-25DB-4685-8272-5ED327D7BECA}"/>
      </w:docPartPr>
      <w:docPartBody>
        <w:p w:rsidR="00387945" w:rsidRDefault="00D560FF" w:rsidP="00D560FF">
          <w:pPr>
            <w:pStyle w:val="EAF7DB17738E4DA2B1677DCAB0A67FA9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Weitere Angaben zur Finanzierung, bspw. Aufteilung NRP-Beitrag nach Jahren falls notwendig.</w:t>
          </w:r>
        </w:p>
      </w:docPartBody>
    </w:docPart>
    <w:docPart>
      <w:docPartPr>
        <w:name w:val="8BD2C87086404938971A8A7CADCF2C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D27B30-B23B-4902-BAE7-3DE682947E5F}"/>
      </w:docPartPr>
      <w:docPartBody>
        <w:p w:rsidR="00387945" w:rsidRDefault="0090484D" w:rsidP="0090484D">
          <w:pPr>
            <w:pStyle w:val="8BD2C87086404938971A8A7CADCF2CD41"/>
          </w:pPr>
          <w:r w:rsidRPr="00710322">
            <w:rPr>
              <w:rStyle w:val="Platzhaltertext"/>
              <w:rFonts w:cs="Segoe UI"/>
              <w:szCs w:val="20"/>
            </w:rPr>
            <w:t>Welche Nutzniesser profitieren bei Projekterfolg?</w:t>
          </w:r>
        </w:p>
      </w:docPartBody>
    </w:docPart>
    <w:docPart>
      <w:docPartPr>
        <w:name w:val="3DD532E217D4448592C538325CBC0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F082F7-6E48-4394-A85E-518AC0D3F0B5}"/>
      </w:docPartPr>
      <w:docPartBody>
        <w:p w:rsidR="00387945" w:rsidRDefault="00D560FF" w:rsidP="00D560FF">
          <w:pPr>
            <w:pStyle w:val="3DD532E217D4448592C538325CBC0759"/>
          </w:pPr>
          <w:r w:rsidRPr="0002610E">
            <w:rPr>
              <w:rStyle w:val="Platzhaltertext"/>
              <w:sz w:val="20"/>
            </w:rPr>
            <w:t>Bitte Projektziele in drei</w:t>
          </w:r>
          <w:r>
            <w:rPr>
              <w:rStyle w:val="Platzhaltertext"/>
              <w:sz w:val="20"/>
            </w:rPr>
            <w:t xml:space="preserve"> bis vier</w:t>
          </w:r>
          <w:r w:rsidRPr="0002610E">
            <w:rPr>
              <w:rStyle w:val="Platzhaltertext"/>
              <w:sz w:val="20"/>
            </w:rPr>
            <w:t xml:space="preserve"> kurzen Sätzen beschreiben. .</w:t>
          </w:r>
        </w:p>
      </w:docPartBody>
    </w:docPart>
    <w:docPart>
      <w:docPartPr>
        <w:name w:val="26AA115D460C448EB79D652DE540B1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37F957-021F-494E-8721-027620821BF4}"/>
      </w:docPartPr>
      <w:docPartBody>
        <w:p w:rsidR="00387945" w:rsidRDefault="0090484D" w:rsidP="0090484D">
          <w:pPr>
            <w:pStyle w:val="26AA115D460C448EB79D652DE540B1781"/>
          </w:pPr>
          <w:r w:rsidRPr="000D3745">
            <w:rPr>
              <w:rFonts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38B43BFA44004C25B29FD0E1F53210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55065B-8829-4C95-884A-B888E59318AE}"/>
      </w:docPartPr>
      <w:docPartBody>
        <w:p w:rsidR="00387945" w:rsidRDefault="0090484D" w:rsidP="0090484D">
          <w:pPr>
            <w:pStyle w:val="38B43BFA44004C25B29FD0E1F53210AD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BE402D331C654467B0A49A20323E55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8BA3A4-D03A-4FB8-8BA9-5591249EAEE8}"/>
      </w:docPartPr>
      <w:docPartBody>
        <w:p w:rsidR="00387945" w:rsidRDefault="0090484D" w:rsidP="0090484D">
          <w:pPr>
            <w:pStyle w:val="BE402D331C654467B0A49A20323E5555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319CB31FB1C8444983DFF47D83CB23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18B4D0-8D60-49D4-B448-A24C4432DE2B}"/>
      </w:docPartPr>
      <w:docPartBody>
        <w:p w:rsidR="00387945" w:rsidRDefault="0090484D" w:rsidP="0090484D">
          <w:pPr>
            <w:pStyle w:val="319CB31FB1C8444983DFF47D83CB230F1"/>
          </w:pPr>
          <w:r w:rsidRPr="000D3745">
            <w:rPr>
              <w:rFonts w:cs="Segoe UI"/>
              <w:color w:val="808080" w:themeColor="background1" w:themeShade="80"/>
            </w:rPr>
            <w:t>Wie lassen sich die Risiken verringern bzw. vermeiden?</w:t>
          </w:r>
        </w:p>
      </w:docPartBody>
    </w:docPart>
    <w:docPart>
      <w:docPartPr>
        <w:name w:val="B6E6FA57CA56491FBDB87FAC6B562D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662060-0107-47FB-BC4E-1D903CE2702E}"/>
      </w:docPartPr>
      <w:docPartBody>
        <w:p w:rsidR="00387945" w:rsidRDefault="0090484D" w:rsidP="0090484D">
          <w:pPr>
            <w:pStyle w:val="B6E6FA57CA56491FBDB87FAC6B562DCD1"/>
          </w:pPr>
          <w:r w:rsidRPr="000D3745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952956EEED8C4A9B9EC98FFBD864F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545BDA-553D-45AD-A844-027578D82871}"/>
      </w:docPartPr>
      <w:docPartBody>
        <w:p w:rsidR="00387945" w:rsidRDefault="0090484D" w:rsidP="0090484D">
          <w:pPr>
            <w:pStyle w:val="952956EEED8C4A9B9EC98FFBD864FF31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DE6185A4181F473E998733453162BE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22528E-2913-4784-8422-B1955CAE019A}"/>
      </w:docPartPr>
      <w:docPartBody>
        <w:p w:rsidR="00387945" w:rsidRDefault="0090484D" w:rsidP="0090484D">
          <w:pPr>
            <w:pStyle w:val="DE6185A4181F473E998733453162BEF6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898B52F859404D66995D41CDC22E69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080F5-1D69-45AD-843F-12291496FEFD}"/>
      </w:docPartPr>
      <w:docPartBody>
        <w:p w:rsidR="00387945" w:rsidRDefault="0090484D" w:rsidP="0090484D">
          <w:pPr>
            <w:pStyle w:val="898B52F859404D66995D41CDC22E69DB1"/>
          </w:pPr>
          <w:r w:rsidRPr="000D3745">
            <w:rPr>
              <w:rFonts w:cs="Segoe UI"/>
              <w:color w:val="808080" w:themeColor="background1" w:themeShade="80"/>
            </w:rPr>
            <w:t>Wie lassen sich die Risiken verringern bzw. vermeiden?</w:t>
          </w:r>
        </w:p>
      </w:docPartBody>
    </w:docPart>
    <w:docPart>
      <w:docPartPr>
        <w:name w:val="EE0675F5BE7E4D7A92263800D5534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F6247E-926A-48C7-8C29-B4505A86C595}"/>
      </w:docPartPr>
      <w:docPartBody>
        <w:p w:rsidR="00387945" w:rsidRDefault="0090484D" w:rsidP="0090484D">
          <w:pPr>
            <w:pStyle w:val="EE0675F5BE7E4D7A92263800D55349161"/>
          </w:pPr>
          <w:r w:rsidRPr="000D3745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198C4C1EB3BA44FAA8179AE1C6D797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7C1123-583C-4D16-A358-9DF8E48A2376}"/>
      </w:docPartPr>
      <w:docPartBody>
        <w:p w:rsidR="00387945" w:rsidRDefault="0090484D" w:rsidP="0090484D">
          <w:pPr>
            <w:pStyle w:val="198C4C1EB3BA44FAA8179AE1C6D797D7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D569BAACCB1349F5927E227EB06C77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068ADF-FBAA-4B79-BF85-BDA310203AC9}"/>
      </w:docPartPr>
      <w:docPartBody>
        <w:p w:rsidR="00387945" w:rsidRDefault="0090484D" w:rsidP="0090484D">
          <w:pPr>
            <w:pStyle w:val="D569BAACCB1349F5927E227EB06C771F1"/>
          </w:pPr>
          <w:r w:rsidRPr="000D3745">
            <w:rPr>
              <w:rFonts w:cs="Segoe UI"/>
              <w:color w:val="808080" w:themeColor="background1" w:themeShade="80"/>
            </w:rPr>
            <w:t>Wählen Sie ein Element aus.</w:t>
          </w:r>
        </w:p>
      </w:docPartBody>
    </w:docPart>
    <w:docPart>
      <w:docPartPr>
        <w:name w:val="DCCBB407044046708368AACAF67BAA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5CAAA-8C43-46BB-ACC0-3C348C5E53CC}"/>
      </w:docPartPr>
      <w:docPartBody>
        <w:p w:rsidR="00387945" w:rsidRDefault="0090484D" w:rsidP="0090484D">
          <w:pPr>
            <w:pStyle w:val="DCCBB407044046708368AACAF67BAABD1"/>
          </w:pPr>
          <w:r w:rsidRPr="000D3745">
            <w:rPr>
              <w:rFonts w:cs="Segoe UI"/>
              <w:color w:val="808080" w:themeColor="background1" w:themeShade="80"/>
            </w:rPr>
            <w:t>Wie lassen sich die Risiken verringern bzw. vermeiden?</w:t>
          </w:r>
        </w:p>
      </w:docPartBody>
    </w:docPart>
    <w:docPart>
      <w:docPartPr>
        <w:name w:val="1B76B9E1A5B7453597C731A0A9FCC4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FE1F0D-D79A-4CD8-A700-1A30CB4AE4E3}"/>
      </w:docPartPr>
      <w:docPartBody>
        <w:p w:rsidR="00387945" w:rsidRDefault="0090484D" w:rsidP="0090484D">
          <w:pPr>
            <w:pStyle w:val="1B76B9E1A5B7453597C731A0A9FCC4831"/>
          </w:pPr>
          <w:r w:rsidRPr="000D3745">
            <w:rPr>
              <w:rStyle w:val="Platzhaltertext"/>
              <w:rFonts w:cs="Segoe UI"/>
              <w:sz w:val="20"/>
            </w:rPr>
            <w:t>Positive und negative Auswirkungen des Projekts auf die Dimension (nur falls vorhanden)</w:t>
          </w:r>
        </w:p>
      </w:docPartBody>
    </w:docPart>
    <w:docPart>
      <w:docPartPr>
        <w:name w:val="EDBC1F99B6364071BA363AD84ADBB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A172B5-0656-4F81-A1DA-42C8E6E5AF4F}"/>
      </w:docPartPr>
      <w:docPartBody>
        <w:p w:rsidR="00387945" w:rsidRDefault="0090484D" w:rsidP="0090484D">
          <w:pPr>
            <w:pStyle w:val="EDBC1F99B6364071BA363AD84ADBBC781"/>
          </w:pPr>
          <w:r w:rsidRPr="000D3745">
            <w:rPr>
              <w:rStyle w:val="Platzhaltertext"/>
              <w:rFonts w:cs="Segoe UI"/>
              <w:sz w:val="20"/>
            </w:rPr>
            <w:t>Positive und negative Auswirkungen des Projekts auf die Dimension (nur falls vorhanden)</w:t>
          </w:r>
        </w:p>
      </w:docPartBody>
    </w:docPart>
    <w:docPart>
      <w:docPartPr>
        <w:name w:val="1A9F51EBE2584018ABC0BD583A9A34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2BBA89-6ED0-48AD-BF6C-77251B93A74B}"/>
      </w:docPartPr>
      <w:docPartBody>
        <w:p w:rsidR="00387945" w:rsidRDefault="0090484D" w:rsidP="0090484D">
          <w:pPr>
            <w:pStyle w:val="1A9F51EBE2584018ABC0BD583A9A34C11"/>
          </w:pPr>
          <w:r w:rsidRPr="000D3745">
            <w:rPr>
              <w:rStyle w:val="Platzhaltertext"/>
              <w:rFonts w:cs="Segoe UI"/>
              <w:sz w:val="20"/>
            </w:rPr>
            <w:t>Positive und negative Auswirkungen des Projekts auf die Dimension (nur falls vorhanden)</w:t>
          </w:r>
        </w:p>
      </w:docPartBody>
    </w:docPart>
    <w:docPart>
      <w:docPartPr>
        <w:name w:val="151A506C6D8C48B885ED9A4C0F133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E412-16AB-4A1A-88E8-D280EA4FD5FA}"/>
      </w:docPartPr>
      <w:docPartBody>
        <w:p w:rsidR="00387945" w:rsidRDefault="0090484D" w:rsidP="0090484D">
          <w:pPr>
            <w:pStyle w:val="151A506C6D8C48B885ED9A4C0F133E5D1"/>
          </w:pPr>
          <w:r w:rsidRPr="00710322">
            <w:rPr>
              <w:rStyle w:val="Platzhaltertext"/>
              <w:rFonts w:cs="Segoe UI"/>
              <w:szCs w:val="20"/>
            </w:rPr>
            <w:t>Weitere Angaben falls notwendig.</w:t>
          </w:r>
        </w:p>
      </w:docPartBody>
    </w:docPart>
    <w:docPart>
      <w:docPartPr>
        <w:name w:val="A10A6ACF349941C5A93DF01CB8823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D205D-D3F7-49C8-A701-BC31CE0BFE52}"/>
      </w:docPartPr>
      <w:docPartBody>
        <w:p w:rsidR="00387945" w:rsidRDefault="0090484D" w:rsidP="0090484D">
          <w:pPr>
            <w:pStyle w:val="A10A6ACF349941C5A93DF01CB88230361"/>
          </w:pPr>
          <w:r w:rsidRPr="00CE1887">
            <w:rPr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920C9A2EE01F49CB8D567A7C20E6CB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288CC9-E278-45B2-B7D1-82380E5C0759}"/>
      </w:docPartPr>
      <w:docPartBody>
        <w:p w:rsidR="00387945" w:rsidRDefault="0090484D" w:rsidP="0090484D">
          <w:pPr>
            <w:pStyle w:val="920C9A2EE01F49CB8D567A7C20E6CBFB1"/>
          </w:pPr>
          <w:r w:rsidRPr="00710322">
            <w:rPr>
              <w:rStyle w:val="Platzhaltertext"/>
              <w:rFonts w:cs="Segoe UI"/>
              <w:szCs w:val="20"/>
            </w:rPr>
            <w:t>Weitere Angaben falls notwendig.</w:t>
          </w:r>
        </w:p>
      </w:docPartBody>
    </w:docPart>
    <w:docPart>
      <w:docPartPr>
        <w:name w:val="F2C1716200A948C1883A51E917EC27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3B0661-0DB3-4CD7-975A-FAC5CDB956C7}"/>
      </w:docPartPr>
      <w:docPartBody>
        <w:p w:rsidR="00387945" w:rsidRDefault="0090484D" w:rsidP="0090484D">
          <w:pPr>
            <w:pStyle w:val="F2C1716200A948C1883A51E917EC27151"/>
          </w:pPr>
          <w:r w:rsidRPr="00CE1887">
            <w:rPr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F51B52B57D724659885CF610A0D1CF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32FD5-2FE7-4F6A-B69D-238DF4DCCC4D}"/>
      </w:docPartPr>
      <w:docPartBody>
        <w:p w:rsidR="00387945" w:rsidRDefault="0090484D" w:rsidP="0090484D">
          <w:pPr>
            <w:pStyle w:val="F51B52B57D724659885CF610A0D1CFF51"/>
          </w:pPr>
          <w:r w:rsidRPr="00710322">
            <w:rPr>
              <w:rStyle w:val="Platzhaltertext"/>
              <w:rFonts w:cs="Segoe UI"/>
              <w:szCs w:val="20"/>
            </w:rPr>
            <w:t>Weitere Angaben falls notwendig.</w:t>
          </w:r>
        </w:p>
      </w:docPartBody>
    </w:docPart>
    <w:docPart>
      <w:docPartPr>
        <w:name w:val="7914A97CE9C54F71AB2FF37CA42D4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0172B-FAD3-4AFF-A4C2-9E258A9652E7}"/>
      </w:docPartPr>
      <w:docPartBody>
        <w:p w:rsidR="00387945" w:rsidRDefault="0090484D" w:rsidP="0090484D">
          <w:pPr>
            <w:pStyle w:val="7914A97CE9C54F71AB2FF37CA42D4B891"/>
          </w:pPr>
          <w:r w:rsidRPr="00CE1887">
            <w:rPr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141BF7CEE0394506B480222D099E17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42D6AF-E3D9-412D-A6DD-152E73D6977D}"/>
      </w:docPartPr>
      <w:docPartBody>
        <w:p w:rsidR="00387945" w:rsidRDefault="0090484D" w:rsidP="0090484D">
          <w:pPr>
            <w:pStyle w:val="141BF7CEE0394506B480222D099E17311"/>
          </w:pPr>
          <w:r w:rsidRPr="00710322">
            <w:rPr>
              <w:rStyle w:val="Platzhaltertext"/>
              <w:rFonts w:cs="Segoe UI"/>
              <w:szCs w:val="20"/>
            </w:rPr>
            <w:t>Wie schätzt der RET/LTAG das Projekt ein, hinsichtlich inhaltlicher Ausrichtung, Projektträgerschaft/Organisation, Kosten und Finanzierung und regionaler Abstützung sowie Wertschöpfungspotential? Antrag bezüglich Mitfinanzierung in welcher Höhe?</w:t>
          </w:r>
        </w:p>
      </w:docPartBody>
    </w:docPart>
    <w:docPart>
      <w:docPartPr>
        <w:name w:val="59700F7B05D14DE89CBE9FA2AD977D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68FBD-64E7-4851-898D-C633BD36FEA8}"/>
      </w:docPartPr>
      <w:docPartBody>
        <w:p w:rsidR="00387945" w:rsidRDefault="00D560FF" w:rsidP="00D560FF">
          <w:pPr>
            <w:pStyle w:val="59700F7B05D14DE89CBE9FA2AD977D6F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7D4A384F0F3840E69E2B2D7D60FE97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F3CA5-0699-4950-9B01-124CD7237100}"/>
      </w:docPartPr>
      <w:docPartBody>
        <w:p w:rsidR="00387945" w:rsidRDefault="0090484D" w:rsidP="0090484D">
          <w:pPr>
            <w:pStyle w:val="7D4A384F0F3840E69E2B2D7D60FE97E31"/>
          </w:pPr>
          <w:r w:rsidRPr="00CE1887">
            <w:rPr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8CDC4677D9E4FDA9EFBB37B0D825C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E8B82B-1F3F-498B-8948-754AA67FA029}"/>
      </w:docPartPr>
      <w:docPartBody>
        <w:p w:rsidR="00387945" w:rsidRDefault="0090484D" w:rsidP="0090484D">
          <w:pPr>
            <w:pStyle w:val="A8CDC4677D9E4FDA9EFBB37B0D825CDA1"/>
          </w:pPr>
          <w:r w:rsidRPr="00CE1887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D4641DF3A657454E98A937FFC87810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CA3B9F-F867-4DE3-960F-6D67C3DF0D1A}"/>
      </w:docPartPr>
      <w:docPartBody>
        <w:p w:rsidR="00387945" w:rsidRDefault="0090484D" w:rsidP="0090484D">
          <w:pPr>
            <w:pStyle w:val="D4641DF3A657454E98A937FFC87810071"/>
          </w:pPr>
          <w:r w:rsidRPr="00CE1887">
            <w:rPr>
              <w:color w:val="808080" w:themeColor="background1" w:themeShade="80"/>
            </w:rPr>
            <w:t>Wählen Sie eine Stossrichtung aus.</w:t>
          </w:r>
        </w:p>
      </w:docPartBody>
    </w:docPart>
    <w:docPart>
      <w:docPartPr>
        <w:name w:val="64BE371C41BE4449A87F06AA27FA18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2933D0-AF66-4871-A855-54409B69D4F5}"/>
      </w:docPartPr>
      <w:docPartBody>
        <w:p w:rsidR="00387945" w:rsidRDefault="00D560FF" w:rsidP="00D560FF">
          <w:pPr>
            <w:pStyle w:val="64BE371C41BE4449A87F06AA27FA183F"/>
          </w:pPr>
          <w:r>
            <w:rPr>
              <w:rStyle w:val="Platzhaltertext"/>
            </w:rPr>
            <w:t>Wählen Sie ein Element aus</w:t>
          </w:r>
          <w:r w:rsidRPr="00056BDB">
            <w:rPr>
              <w:rStyle w:val="Platzhaltertext"/>
            </w:rPr>
            <w:t>.</w:t>
          </w:r>
        </w:p>
      </w:docPartBody>
    </w:docPart>
    <w:docPart>
      <w:docPartPr>
        <w:name w:val="A8CA888714DF4D66A3921D89F56ED8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7E653-ECA5-4DA4-8015-7A769F082CE1}"/>
      </w:docPartPr>
      <w:docPartBody>
        <w:p w:rsidR="00387945" w:rsidRDefault="0090484D" w:rsidP="0090484D">
          <w:pPr>
            <w:pStyle w:val="A8CA888714DF4D66A3921D89F56ED8E21"/>
          </w:pPr>
          <w:r w:rsidRPr="00CE1887">
            <w:rPr>
              <w:rFonts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B33C63520C74E3CACCE1FCC31BCDC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FF977-363F-4F7F-A085-46D52305D8BA}"/>
      </w:docPartPr>
      <w:docPartBody>
        <w:p w:rsidR="00387945" w:rsidRDefault="0090484D" w:rsidP="0090484D">
          <w:pPr>
            <w:pStyle w:val="6B33C63520C74E3CACCE1FCC31BCDC38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C03E4FC478DA4566829F4D87F8D779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15A73-7B62-49DF-9C43-91498FF33DEC}"/>
      </w:docPartPr>
      <w:docPartBody>
        <w:p w:rsidR="00387945" w:rsidRDefault="0090484D" w:rsidP="0090484D">
          <w:pPr>
            <w:pStyle w:val="C03E4FC478DA4566829F4D87F8D7792E1"/>
          </w:pPr>
          <w:r w:rsidRPr="00E10468">
            <w:rPr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6D5B810D31044B99A12F82441D301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5F0779-5F80-43D9-A2FC-5D572BB554E5}"/>
      </w:docPartPr>
      <w:docPartBody>
        <w:p w:rsidR="00387945" w:rsidRDefault="0090484D" w:rsidP="0090484D">
          <w:pPr>
            <w:pStyle w:val="66D5B810D31044B99A12F82441D301F11"/>
          </w:pPr>
          <w:r w:rsidRPr="00E10468">
            <w:rPr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5ABD543E41444B6085EBD361EB1752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F7BB12-B2FC-4064-895D-2856326AA309}"/>
      </w:docPartPr>
      <w:docPartBody>
        <w:p w:rsidR="00387945" w:rsidRDefault="0090484D" w:rsidP="0090484D">
          <w:pPr>
            <w:pStyle w:val="5ABD543E41444B6085EBD361EB17520E1"/>
          </w:pPr>
          <w:r w:rsidRPr="00CE1887">
            <w:rPr>
              <w:rStyle w:val="Platzhaltertext"/>
              <w:rFonts w:cs="Segoe UI"/>
            </w:rPr>
            <w:t>Klicken Sie hier, um Text einzugeben.</w:t>
          </w:r>
        </w:p>
      </w:docPartBody>
    </w:docPart>
    <w:docPart>
      <w:docPartPr>
        <w:name w:val="DC6F1C5CD703461EB86E45C920A1E6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503C1-566C-4EC2-8246-951C9CFD2B87}"/>
      </w:docPartPr>
      <w:docPartBody>
        <w:p w:rsidR="00387945" w:rsidRDefault="0090484D" w:rsidP="0090484D">
          <w:pPr>
            <w:pStyle w:val="DC6F1C5CD703461EB86E45C920A1E6AD1"/>
          </w:pPr>
          <w:r w:rsidRPr="00E10468">
            <w:rPr>
              <w:rStyle w:val="Platzhaltertext"/>
              <w:rFonts w:cs="Segoe UI"/>
            </w:rPr>
            <w:t>Klicken Sie hier, um Text einzugeben.</w:t>
          </w:r>
        </w:p>
      </w:docPartBody>
    </w:docPart>
    <w:docPart>
      <w:docPartPr>
        <w:name w:val="1842B287FD75434A8AAC61DD2BF7A5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44C91A-F26F-44B7-9F44-5BE495368A58}"/>
      </w:docPartPr>
      <w:docPartBody>
        <w:p w:rsidR="00387945" w:rsidRDefault="0090484D" w:rsidP="0090484D">
          <w:pPr>
            <w:pStyle w:val="1842B287FD75434A8AAC61DD2BF7A55C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4BF36C061B9446B92EC2A509D84C5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2D402-8675-42BA-A7AE-1542642B7446}"/>
      </w:docPartPr>
      <w:docPartBody>
        <w:p w:rsidR="00387945" w:rsidRDefault="0090484D" w:rsidP="0090484D">
          <w:pPr>
            <w:pStyle w:val="64BF36C061B9446B92EC2A509D84C53B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301F9505BDB04E27AB4E7F9F06663F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EE674B-0FE4-44DA-A071-DBCE3F6C6EE2}"/>
      </w:docPartPr>
      <w:docPartBody>
        <w:p w:rsidR="00387945" w:rsidRDefault="0090484D" w:rsidP="0090484D">
          <w:pPr>
            <w:pStyle w:val="301F9505BDB04E27AB4E7F9F06663FF51"/>
          </w:pPr>
          <w:r w:rsidRPr="00CE1887">
            <w:rPr>
              <w:rStyle w:val="Platzhaltertext"/>
              <w:rFonts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B9F02D5A33944E6945E9FA792BAA7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F84105-162A-44BB-9E6C-8EE1AB9CA67F}"/>
      </w:docPartPr>
      <w:docPartBody>
        <w:p w:rsidR="00387945" w:rsidRDefault="0090484D" w:rsidP="0090484D">
          <w:pPr>
            <w:pStyle w:val="AB9F02D5A33944E6945E9FA792BAA794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7891C40FCFD46F79FAD1C760BB901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CEBD49-BA6D-49CB-8415-8D6EEDCB7DB0}"/>
      </w:docPartPr>
      <w:docPartBody>
        <w:p w:rsidR="00387945" w:rsidRDefault="0090484D" w:rsidP="0090484D">
          <w:pPr>
            <w:pStyle w:val="A7891C40FCFD46F79FAD1C760BB901A21"/>
          </w:pPr>
          <w:r w:rsidRPr="00E10468">
            <w:rPr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CD7005349FE44817A8AE3C61D2BF1E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A0A69F-4047-4F68-A5F1-8DCB86A6870C}"/>
      </w:docPartPr>
      <w:docPartBody>
        <w:p w:rsidR="00387945" w:rsidRDefault="0090484D" w:rsidP="0090484D">
          <w:pPr>
            <w:pStyle w:val="CD7005349FE44817A8AE3C61D2BF1ECE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BA61EAFA6E784C319E26DCD820761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860B01-5D45-4240-A4A8-91EB19D6B37E}"/>
      </w:docPartPr>
      <w:docPartBody>
        <w:p w:rsidR="00387945" w:rsidRDefault="0090484D" w:rsidP="0090484D">
          <w:pPr>
            <w:pStyle w:val="BA61EAFA6E784C319E26DCD82076116A1"/>
          </w:pPr>
          <w:r w:rsidRPr="00CE1887">
            <w:rPr>
              <w:rStyle w:val="Platzhaltertext"/>
              <w:rFonts w:cs="Segoe UI"/>
              <w:b/>
            </w:rPr>
            <w:t>Klicken Sie hier, um Text einzugeben.</w:t>
          </w:r>
        </w:p>
      </w:docPartBody>
    </w:docPart>
    <w:docPart>
      <w:docPartPr>
        <w:name w:val="51160F08621A447194D55AFB355DB8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08EE26-9FEF-414F-AB6D-14AB77991EEF}"/>
      </w:docPartPr>
      <w:docPartBody>
        <w:p w:rsidR="00387945" w:rsidRDefault="0090484D" w:rsidP="0090484D">
          <w:pPr>
            <w:pStyle w:val="51160F08621A447194D55AFB355DB83A1"/>
          </w:pPr>
          <w:r w:rsidRPr="00E10468">
            <w:rPr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6ED090C81864B1898D8D38733587E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30A8B5-E1B6-49E7-A750-D69F0FD9A382}"/>
      </w:docPartPr>
      <w:docPartBody>
        <w:p w:rsidR="00387945" w:rsidRDefault="0090484D" w:rsidP="0090484D">
          <w:pPr>
            <w:pStyle w:val="A6ED090C81864B1898D8D38733587E74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2B9BF827BEB441A882BC3CB5952F02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3ACB82-8BC1-4EA3-A6E3-27A8539F3C3B}"/>
      </w:docPartPr>
      <w:docPartBody>
        <w:p w:rsidR="00387945" w:rsidRDefault="0090484D" w:rsidP="0090484D">
          <w:pPr>
            <w:pStyle w:val="2B9BF827BEB441A882BC3CB5952F02C2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AF0D8CC214F461B8C836B878DAA3D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AA900-8246-4506-93AF-EAB76093A429}"/>
      </w:docPartPr>
      <w:docPartBody>
        <w:p w:rsidR="00387945" w:rsidRDefault="0090484D" w:rsidP="0090484D">
          <w:pPr>
            <w:pStyle w:val="6AF0D8CC214F461B8C836B878DAA3D6C1"/>
          </w:pPr>
          <w:r w:rsidRPr="00E10468">
            <w:rPr>
              <w:rStyle w:val="Platzhaltertext"/>
              <w:rFonts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1F6EA3DB12204CCD92705D80E015AE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6FF34-76C6-4869-82A8-FF3CCAD74C29}"/>
      </w:docPartPr>
      <w:docPartBody>
        <w:p w:rsidR="00387945" w:rsidRDefault="0090484D" w:rsidP="0090484D">
          <w:pPr>
            <w:pStyle w:val="1F6EA3DB12204CCD92705D80E015AE94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B31A2397E97242A0984C6678A03CB2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F63BD2-1380-4D43-8674-F7813BE33E28}"/>
      </w:docPartPr>
      <w:docPartBody>
        <w:p w:rsidR="00387945" w:rsidRDefault="0090484D" w:rsidP="0090484D">
          <w:pPr>
            <w:pStyle w:val="B31A2397E97242A0984C6678A03CB2A4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F53791A61AE043DC97E6386F7AD4E2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DC176-8D5A-4266-9D96-FC0518E5AF75}"/>
      </w:docPartPr>
      <w:docPartBody>
        <w:p w:rsidR="00387945" w:rsidRDefault="0090484D" w:rsidP="0090484D">
          <w:pPr>
            <w:pStyle w:val="F53791A61AE043DC97E6386F7AD4E2C71"/>
          </w:pPr>
          <w:r w:rsidRPr="00E10468">
            <w:rPr>
              <w:rStyle w:val="Platzhaltertext"/>
              <w:rFonts w:cs="Segoe UI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88307844C711406D95557FBD23018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3F5B1B-71D1-4CF9-B740-4D9BBE965B19}"/>
      </w:docPartPr>
      <w:docPartBody>
        <w:p w:rsidR="00387945" w:rsidRDefault="00D560FF" w:rsidP="00D560FF">
          <w:pPr>
            <w:pStyle w:val="88307844C711406D95557FBD230186E0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45479D99A63C454DBD6FE78CD4FA8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AE721D-0424-4EF0-81F8-86FB0963480B}"/>
      </w:docPartPr>
      <w:docPartBody>
        <w:p w:rsidR="00387945" w:rsidRDefault="0090484D" w:rsidP="0090484D">
          <w:pPr>
            <w:pStyle w:val="45479D99A63C454DBD6FE78CD4FA8BB11"/>
          </w:pPr>
          <w:r w:rsidRPr="00C715F7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250EBF84E9A240B8B5A398AF2273C4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38154-7192-421B-A62F-BD0A184325E9}"/>
      </w:docPartPr>
      <w:docPartBody>
        <w:p w:rsidR="00387945" w:rsidRDefault="0090484D" w:rsidP="0090484D">
          <w:pPr>
            <w:pStyle w:val="250EBF84E9A240B8B5A398AF2273C4DE1"/>
          </w:pPr>
          <w:r w:rsidRPr="00C715F7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FC56147564404BCCB9D3B78A3247F9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FB1DAB-C54C-451F-9A6E-47AD8484721D}"/>
      </w:docPartPr>
      <w:docPartBody>
        <w:p w:rsidR="00387945" w:rsidRDefault="0090484D" w:rsidP="0090484D">
          <w:pPr>
            <w:pStyle w:val="FC56147564404BCCB9D3B78A3247F9161"/>
          </w:pPr>
          <w:r w:rsidRPr="00C715F7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030500F49D4E4B99A6E7336E57046F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E68893-00FD-4F79-AF9E-28181B2CFC19}"/>
      </w:docPartPr>
      <w:docPartBody>
        <w:p w:rsidR="0090484D" w:rsidRDefault="000108C1" w:rsidP="000108C1">
          <w:pPr>
            <w:pStyle w:val="030500F49D4E4B99A6E7336E57046F5D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744D7A478232433F9B4CB7EFB08CAE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7DDB38-EAAE-4026-A782-EAD6079A4604}"/>
      </w:docPartPr>
      <w:docPartBody>
        <w:p w:rsidR="0090484D" w:rsidRDefault="0090484D" w:rsidP="0090484D">
          <w:pPr>
            <w:pStyle w:val="744D7A478232433F9B4CB7EFB08CAE871"/>
          </w:pPr>
          <w:r w:rsidRPr="00C715F7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7E41CB38BDFF43AF9C1C6D6A9BEB01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7ED54-F73B-446C-A159-6A7261802387}"/>
      </w:docPartPr>
      <w:docPartBody>
        <w:p w:rsidR="0090484D" w:rsidRDefault="000108C1" w:rsidP="000108C1">
          <w:pPr>
            <w:pStyle w:val="7E41CB38BDFF43AF9C1C6D6A9BEB01BB"/>
          </w:pPr>
          <w:r w:rsidRPr="00710322">
            <w:rPr>
              <w:rStyle w:val="Platzhaltertext"/>
              <w:rFonts w:ascii="Segoe UI" w:hAnsi="Segoe UI" w:cs="Segoe UI"/>
              <w:szCs w:val="20"/>
            </w:rPr>
            <w:t>Klicken Sie hier, um Text einzugeben.</w:t>
          </w:r>
        </w:p>
      </w:docPartBody>
    </w:docPart>
    <w:docPart>
      <w:docPartPr>
        <w:name w:val="5E6C6AC024024931B2B44AA15B21BD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B43BE-3766-47ED-BD8B-7225358B3952}"/>
      </w:docPartPr>
      <w:docPartBody>
        <w:p w:rsidR="0090484D" w:rsidRDefault="0090484D" w:rsidP="0090484D">
          <w:pPr>
            <w:pStyle w:val="5E6C6AC024024931B2B44AA15B21BD641"/>
          </w:pPr>
          <w:r w:rsidRPr="00BC3614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2E3BCE86499C4F0DAEAA409C0B50E4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B73839-F6CD-4A1D-A4A9-FF339F247806}"/>
      </w:docPartPr>
      <w:docPartBody>
        <w:p w:rsidR="001609F0" w:rsidRDefault="0090484D" w:rsidP="0090484D">
          <w:pPr>
            <w:pStyle w:val="2E3BCE86499C4F0DAEAA409C0B50E4D9"/>
          </w:pPr>
          <w:r w:rsidRPr="00C715F7">
            <w:rPr>
              <w:rFonts w:cs="Segoe UI"/>
              <w:color w:val="808080" w:themeColor="background1" w:themeShade="80"/>
              <w:sz w:val="20"/>
            </w:rPr>
            <w:t>Wählen Sie ein Element aus.</w:t>
          </w:r>
        </w:p>
      </w:docPartBody>
    </w:docPart>
    <w:docPart>
      <w:docPartPr>
        <w:name w:val="2D5BB064EF174F73A3655AE376035E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9E84C9-4F46-4438-901A-451D91189DF1}"/>
      </w:docPartPr>
      <w:docPartBody>
        <w:p w:rsidR="001609F0" w:rsidRDefault="0090484D" w:rsidP="0090484D">
          <w:pPr>
            <w:pStyle w:val="2D5BB064EF174F73A3655AE376035EA1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2BD6C00E2A0426A8F348BA0BE4A90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A0E23-29DB-4975-9475-8D0A53EB2370}"/>
      </w:docPartPr>
      <w:docPartBody>
        <w:p w:rsidR="001609F0" w:rsidRDefault="0090484D" w:rsidP="0090484D">
          <w:pPr>
            <w:pStyle w:val="A2BD6C00E2A0426A8F348BA0BE4A90C1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2127643E91FE4D869B0236AEFA82E7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301CFC-4A79-4361-B5EB-65CF679D7FDD}"/>
      </w:docPartPr>
      <w:docPartBody>
        <w:p w:rsidR="001609F0" w:rsidRDefault="0090484D" w:rsidP="0090484D">
          <w:pPr>
            <w:pStyle w:val="2127643E91FE4D869B0236AEFA82E7A1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3DC462B973D94504A5A8DF40ED5AE5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3F7D9-4E70-4B42-9A4F-752630D7FA67}"/>
      </w:docPartPr>
      <w:docPartBody>
        <w:p w:rsidR="001609F0" w:rsidRDefault="0090484D" w:rsidP="0090484D">
          <w:pPr>
            <w:pStyle w:val="3DC462B973D94504A5A8DF40ED5AE5AD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A3AEBFDDE5934F1C84A42C7035CD79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DE575D-2C58-4362-A8F4-D286AEA8659C}"/>
      </w:docPartPr>
      <w:docPartBody>
        <w:p w:rsidR="001609F0" w:rsidRDefault="0090484D" w:rsidP="0090484D">
          <w:pPr>
            <w:pStyle w:val="A3AEBFDDE5934F1C84A42C7035CD793F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9ED0709560404107A1251851E8552D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5E60E-1C2E-4CF3-A274-58C54CAB79F7}"/>
      </w:docPartPr>
      <w:docPartBody>
        <w:p w:rsidR="001609F0" w:rsidRDefault="0090484D" w:rsidP="0090484D">
          <w:pPr>
            <w:pStyle w:val="9ED0709560404107A1251851E8552D7B"/>
          </w:pPr>
          <w:r w:rsidRPr="00E10468">
            <w:rPr>
              <w:rStyle w:val="Platzhaltertext"/>
              <w:rFonts w:ascii="Segoe UI" w:hAnsi="Segoe UI" w:cs="Segoe UI"/>
              <w:b/>
              <w:color w:val="808080" w:themeColor="background1" w:themeShade="8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FF"/>
    <w:rsid w:val="000108C1"/>
    <w:rsid w:val="001609F0"/>
    <w:rsid w:val="00387945"/>
    <w:rsid w:val="005D2E32"/>
    <w:rsid w:val="0090484D"/>
    <w:rsid w:val="009708DE"/>
    <w:rsid w:val="00D5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16E0BDBFA624A1A92A6508ABCB71BD2">
    <w:name w:val="016E0BDBFA624A1A92A6508ABCB71BD2"/>
  </w:style>
  <w:style w:type="character" w:styleId="Fett">
    <w:name w:val="Strong"/>
    <w:qFormat/>
    <w:rPr>
      <w:b/>
      <w:bCs/>
    </w:rPr>
  </w:style>
  <w:style w:type="paragraph" w:customStyle="1" w:styleId="1E47CE37A97446C4AAE3C5CAF4C69E93">
    <w:name w:val="1E47CE37A97446C4AAE3C5CAF4C69E93"/>
  </w:style>
  <w:style w:type="paragraph" w:customStyle="1" w:styleId="1675926FE91445BDB38B84ABAF5D8FF9">
    <w:name w:val="1675926FE91445BDB38B84ABAF5D8FF9"/>
  </w:style>
  <w:style w:type="character" w:styleId="Platzhaltertext">
    <w:name w:val="Placeholder Text"/>
    <w:basedOn w:val="Absatz-Standardschriftart"/>
    <w:uiPriority w:val="99"/>
    <w:semiHidden/>
    <w:rsid w:val="0090484D"/>
    <w:rPr>
      <w:color w:val="808080"/>
      <w:lang w:val="de-CH"/>
    </w:rPr>
  </w:style>
  <w:style w:type="paragraph" w:customStyle="1" w:styleId="75D235A32C344214AC0E317F6BB909B2">
    <w:name w:val="75D235A32C344214AC0E317F6BB909B2"/>
    <w:rsid w:val="00D560FF"/>
  </w:style>
  <w:style w:type="paragraph" w:customStyle="1" w:styleId="D02453BBC214422086F3C1386FB60612">
    <w:name w:val="D02453BBC214422086F3C1386FB60612"/>
    <w:rsid w:val="00D560FF"/>
  </w:style>
  <w:style w:type="paragraph" w:customStyle="1" w:styleId="332B452116464A889ACD6B84D89D96D2">
    <w:name w:val="332B452116464A889ACD6B84D89D96D2"/>
    <w:rsid w:val="00D560FF"/>
  </w:style>
  <w:style w:type="paragraph" w:customStyle="1" w:styleId="3D08324D897A49C7843EDBD8EA85BF05">
    <w:name w:val="3D08324D897A49C7843EDBD8EA85BF05"/>
    <w:rsid w:val="00D560FF"/>
  </w:style>
  <w:style w:type="paragraph" w:customStyle="1" w:styleId="2A8A34E09DF94DA7B296C583C1B3826C">
    <w:name w:val="2A8A34E09DF94DA7B296C583C1B3826C"/>
    <w:rsid w:val="00D560FF"/>
  </w:style>
  <w:style w:type="paragraph" w:customStyle="1" w:styleId="94A51D25F6FB4904AE3D1CF6AA691EC9">
    <w:name w:val="94A51D25F6FB4904AE3D1CF6AA691EC9"/>
    <w:rsid w:val="00D560FF"/>
  </w:style>
  <w:style w:type="paragraph" w:customStyle="1" w:styleId="DABCA2DF8ADA4726A1DB1DFB5DF1C719">
    <w:name w:val="DABCA2DF8ADA4726A1DB1DFB5DF1C719"/>
    <w:rsid w:val="00D560FF"/>
  </w:style>
  <w:style w:type="paragraph" w:customStyle="1" w:styleId="D4312347D1814DC2BB71A0D90587AE1C">
    <w:name w:val="D4312347D1814DC2BB71A0D90587AE1C"/>
    <w:rsid w:val="00D560FF"/>
  </w:style>
  <w:style w:type="paragraph" w:customStyle="1" w:styleId="CD2DED01AE6F4D8A9781D332F3BE0C97">
    <w:name w:val="CD2DED01AE6F4D8A9781D332F3BE0C97"/>
    <w:rsid w:val="00D560FF"/>
  </w:style>
  <w:style w:type="paragraph" w:customStyle="1" w:styleId="9819E5697A5A4F9BA19F498920180C10">
    <w:name w:val="9819E5697A5A4F9BA19F498920180C10"/>
    <w:rsid w:val="00D560FF"/>
  </w:style>
  <w:style w:type="paragraph" w:customStyle="1" w:styleId="EF8756C89E58435E90201A09A215351F">
    <w:name w:val="EF8756C89E58435E90201A09A215351F"/>
    <w:rsid w:val="00D560FF"/>
  </w:style>
  <w:style w:type="paragraph" w:customStyle="1" w:styleId="FC0A8B0D9A2E42128D3BEF5A142E1C7A">
    <w:name w:val="FC0A8B0D9A2E42128D3BEF5A142E1C7A"/>
    <w:rsid w:val="00D560FF"/>
  </w:style>
  <w:style w:type="paragraph" w:customStyle="1" w:styleId="4947A91A97D54989BDF8E7C65C492222">
    <w:name w:val="4947A91A97D54989BDF8E7C65C492222"/>
    <w:rsid w:val="00D560FF"/>
  </w:style>
  <w:style w:type="paragraph" w:customStyle="1" w:styleId="8740E34B6BC3456E9CD431C85AA53BF2">
    <w:name w:val="8740E34B6BC3456E9CD431C85AA53BF2"/>
    <w:rsid w:val="00D560FF"/>
  </w:style>
  <w:style w:type="paragraph" w:customStyle="1" w:styleId="EAF7DB17738E4DA2B1677DCAB0A67FA9">
    <w:name w:val="EAF7DB17738E4DA2B1677DCAB0A67FA9"/>
    <w:rsid w:val="00D560FF"/>
  </w:style>
  <w:style w:type="paragraph" w:customStyle="1" w:styleId="8BD2C87086404938971A8A7CADCF2CD4">
    <w:name w:val="8BD2C87086404938971A8A7CADCF2CD4"/>
    <w:rsid w:val="00D560FF"/>
  </w:style>
  <w:style w:type="paragraph" w:customStyle="1" w:styleId="3DD532E217D4448592C538325CBC0759">
    <w:name w:val="3DD532E217D4448592C538325CBC0759"/>
    <w:rsid w:val="00D560FF"/>
  </w:style>
  <w:style w:type="paragraph" w:customStyle="1" w:styleId="26AA115D460C448EB79D652DE540B178">
    <w:name w:val="26AA115D460C448EB79D652DE540B178"/>
    <w:rsid w:val="00D560FF"/>
  </w:style>
  <w:style w:type="paragraph" w:customStyle="1" w:styleId="38B43BFA44004C25B29FD0E1F53210AD">
    <w:name w:val="38B43BFA44004C25B29FD0E1F53210AD"/>
    <w:rsid w:val="00D560FF"/>
  </w:style>
  <w:style w:type="paragraph" w:customStyle="1" w:styleId="BE402D331C654467B0A49A20323E5555">
    <w:name w:val="BE402D331C654467B0A49A20323E5555"/>
    <w:rsid w:val="00D560FF"/>
  </w:style>
  <w:style w:type="paragraph" w:customStyle="1" w:styleId="319CB31FB1C8444983DFF47D83CB230F">
    <w:name w:val="319CB31FB1C8444983DFF47D83CB230F"/>
    <w:rsid w:val="00D560FF"/>
  </w:style>
  <w:style w:type="paragraph" w:customStyle="1" w:styleId="B6E6FA57CA56491FBDB87FAC6B562DCD">
    <w:name w:val="B6E6FA57CA56491FBDB87FAC6B562DCD"/>
    <w:rsid w:val="00D560FF"/>
  </w:style>
  <w:style w:type="paragraph" w:customStyle="1" w:styleId="952956EEED8C4A9B9EC98FFBD864FF31">
    <w:name w:val="952956EEED8C4A9B9EC98FFBD864FF31"/>
    <w:rsid w:val="00D560FF"/>
  </w:style>
  <w:style w:type="paragraph" w:customStyle="1" w:styleId="DE6185A4181F473E998733453162BEF6">
    <w:name w:val="DE6185A4181F473E998733453162BEF6"/>
    <w:rsid w:val="00D560FF"/>
  </w:style>
  <w:style w:type="paragraph" w:customStyle="1" w:styleId="898B52F859404D66995D41CDC22E69DB">
    <w:name w:val="898B52F859404D66995D41CDC22E69DB"/>
    <w:rsid w:val="00D560FF"/>
  </w:style>
  <w:style w:type="paragraph" w:customStyle="1" w:styleId="EE0675F5BE7E4D7A92263800D5534916">
    <w:name w:val="EE0675F5BE7E4D7A92263800D5534916"/>
    <w:rsid w:val="00D560FF"/>
  </w:style>
  <w:style w:type="paragraph" w:customStyle="1" w:styleId="198C4C1EB3BA44FAA8179AE1C6D797D7">
    <w:name w:val="198C4C1EB3BA44FAA8179AE1C6D797D7"/>
    <w:rsid w:val="00D560FF"/>
  </w:style>
  <w:style w:type="paragraph" w:customStyle="1" w:styleId="D569BAACCB1349F5927E227EB06C771F">
    <w:name w:val="D569BAACCB1349F5927E227EB06C771F"/>
    <w:rsid w:val="00D560FF"/>
  </w:style>
  <w:style w:type="paragraph" w:customStyle="1" w:styleId="DCCBB407044046708368AACAF67BAABD">
    <w:name w:val="DCCBB407044046708368AACAF67BAABD"/>
    <w:rsid w:val="00D560FF"/>
  </w:style>
  <w:style w:type="paragraph" w:customStyle="1" w:styleId="1B76B9E1A5B7453597C731A0A9FCC483">
    <w:name w:val="1B76B9E1A5B7453597C731A0A9FCC483"/>
    <w:rsid w:val="00D560FF"/>
  </w:style>
  <w:style w:type="paragraph" w:customStyle="1" w:styleId="EDBC1F99B6364071BA363AD84ADBBC78">
    <w:name w:val="EDBC1F99B6364071BA363AD84ADBBC78"/>
    <w:rsid w:val="00D560FF"/>
  </w:style>
  <w:style w:type="paragraph" w:customStyle="1" w:styleId="1A9F51EBE2584018ABC0BD583A9A34C1">
    <w:name w:val="1A9F51EBE2584018ABC0BD583A9A34C1"/>
    <w:rsid w:val="00D560FF"/>
  </w:style>
  <w:style w:type="paragraph" w:customStyle="1" w:styleId="151A506C6D8C48B885ED9A4C0F133E5D">
    <w:name w:val="151A506C6D8C48B885ED9A4C0F133E5D"/>
    <w:rsid w:val="00D560FF"/>
  </w:style>
  <w:style w:type="paragraph" w:customStyle="1" w:styleId="A10A6ACF349941C5A93DF01CB8823036">
    <w:name w:val="A10A6ACF349941C5A93DF01CB8823036"/>
    <w:rsid w:val="00D560FF"/>
  </w:style>
  <w:style w:type="paragraph" w:customStyle="1" w:styleId="920C9A2EE01F49CB8D567A7C20E6CBFB">
    <w:name w:val="920C9A2EE01F49CB8D567A7C20E6CBFB"/>
    <w:rsid w:val="00D560FF"/>
  </w:style>
  <w:style w:type="paragraph" w:customStyle="1" w:styleId="F2C1716200A948C1883A51E917EC2715">
    <w:name w:val="F2C1716200A948C1883A51E917EC2715"/>
    <w:rsid w:val="00D560FF"/>
  </w:style>
  <w:style w:type="paragraph" w:customStyle="1" w:styleId="F51B52B57D724659885CF610A0D1CFF5">
    <w:name w:val="F51B52B57D724659885CF610A0D1CFF5"/>
    <w:rsid w:val="00D560FF"/>
  </w:style>
  <w:style w:type="paragraph" w:customStyle="1" w:styleId="7914A97CE9C54F71AB2FF37CA42D4B89">
    <w:name w:val="7914A97CE9C54F71AB2FF37CA42D4B89"/>
    <w:rsid w:val="00D560FF"/>
  </w:style>
  <w:style w:type="paragraph" w:customStyle="1" w:styleId="141BF7CEE0394506B480222D099E1731">
    <w:name w:val="141BF7CEE0394506B480222D099E1731"/>
    <w:rsid w:val="00D560FF"/>
  </w:style>
  <w:style w:type="paragraph" w:customStyle="1" w:styleId="59700F7B05D14DE89CBE9FA2AD977D6F">
    <w:name w:val="59700F7B05D14DE89CBE9FA2AD977D6F"/>
    <w:rsid w:val="00D560FF"/>
  </w:style>
  <w:style w:type="paragraph" w:customStyle="1" w:styleId="7D4A384F0F3840E69E2B2D7D60FE97E3">
    <w:name w:val="7D4A384F0F3840E69E2B2D7D60FE97E3"/>
    <w:rsid w:val="00D560FF"/>
  </w:style>
  <w:style w:type="paragraph" w:customStyle="1" w:styleId="A8CDC4677D9E4FDA9EFBB37B0D825CDA">
    <w:name w:val="A8CDC4677D9E4FDA9EFBB37B0D825CDA"/>
    <w:rsid w:val="00D560FF"/>
  </w:style>
  <w:style w:type="paragraph" w:customStyle="1" w:styleId="D4641DF3A657454E98A937FFC8781007">
    <w:name w:val="D4641DF3A657454E98A937FFC8781007"/>
    <w:rsid w:val="00D560FF"/>
  </w:style>
  <w:style w:type="paragraph" w:customStyle="1" w:styleId="64BE371C41BE4449A87F06AA27FA183F">
    <w:name w:val="64BE371C41BE4449A87F06AA27FA183F"/>
    <w:rsid w:val="00D560FF"/>
  </w:style>
  <w:style w:type="paragraph" w:customStyle="1" w:styleId="A8CA888714DF4D66A3921D89F56ED8E2">
    <w:name w:val="A8CA888714DF4D66A3921D89F56ED8E2"/>
    <w:rsid w:val="00D560FF"/>
  </w:style>
  <w:style w:type="paragraph" w:customStyle="1" w:styleId="6B33C63520C74E3CACCE1FCC31BCDC38">
    <w:name w:val="6B33C63520C74E3CACCE1FCC31BCDC38"/>
    <w:rsid w:val="00D560FF"/>
  </w:style>
  <w:style w:type="paragraph" w:customStyle="1" w:styleId="C03E4FC478DA4566829F4D87F8D7792E">
    <w:name w:val="C03E4FC478DA4566829F4D87F8D7792E"/>
    <w:rsid w:val="00D560FF"/>
  </w:style>
  <w:style w:type="paragraph" w:customStyle="1" w:styleId="66D5B810D31044B99A12F82441D301F1">
    <w:name w:val="66D5B810D31044B99A12F82441D301F1"/>
    <w:rsid w:val="00D560FF"/>
  </w:style>
  <w:style w:type="paragraph" w:customStyle="1" w:styleId="5ABD543E41444B6085EBD361EB17520E">
    <w:name w:val="5ABD543E41444B6085EBD361EB17520E"/>
    <w:rsid w:val="00D560FF"/>
  </w:style>
  <w:style w:type="paragraph" w:customStyle="1" w:styleId="DC6F1C5CD703461EB86E45C920A1E6AD">
    <w:name w:val="DC6F1C5CD703461EB86E45C920A1E6AD"/>
    <w:rsid w:val="00D560FF"/>
  </w:style>
  <w:style w:type="paragraph" w:customStyle="1" w:styleId="1842B287FD75434A8AAC61DD2BF7A55C">
    <w:name w:val="1842B287FD75434A8AAC61DD2BF7A55C"/>
    <w:rsid w:val="00D560FF"/>
  </w:style>
  <w:style w:type="paragraph" w:customStyle="1" w:styleId="64BF36C061B9446B92EC2A509D84C53B">
    <w:name w:val="64BF36C061B9446B92EC2A509D84C53B"/>
    <w:rsid w:val="00D560FF"/>
  </w:style>
  <w:style w:type="paragraph" w:customStyle="1" w:styleId="301F9505BDB04E27AB4E7F9F06663FF5">
    <w:name w:val="301F9505BDB04E27AB4E7F9F06663FF5"/>
    <w:rsid w:val="00D560FF"/>
  </w:style>
  <w:style w:type="paragraph" w:customStyle="1" w:styleId="AB9F02D5A33944E6945E9FA792BAA794">
    <w:name w:val="AB9F02D5A33944E6945E9FA792BAA794"/>
    <w:rsid w:val="00D560FF"/>
  </w:style>
  <w:style w:type="paragraph" w:customStyle="1" w:styleId="A7891C40FCFD46F79FAD1C760BB901A2">
    <w:name w:val="A7891C40FCFD46F79FAD1C760BB901A2"/>
    <w:rsid w:val="00D560FF"/>
  </w:style>
  <w:style w:type="paragraph" w:customStyle="1" w:styleId="CD7005349FE44817A8AE3C61D2BF1ECE">
    <w:name w:val="CD7005349FE44817A8AE3C61D2BF1ECE"/>
    <w:rsid w:val="00D560FF"/>
  </w:style>
  <w:style w:type="paragraph" w:customStyle="1" w:styleId="BA61EAFA6E784C319E26DCD82076116A">
    <w:name w:val="BA61EAFA6E784C319E26DCD82076116A"/>
    <w:rsid w:val="00D560FF"/>
  </w:style>
  <w:style w:type="paragraph" w:customStyle="1" w:styleId="51160F08621A447194D55AFB355DB83A">
    <w:name w:val="51160F08621A447194D55AFB355DB83A"/>
    <w:rsid w:val="00D560FF"/>
  </w:style>
  <w:style w:type="paragraph" w:customStyle="1" w:styleId="A6ED090C81864B1898D8D38733587E74">
    <w:name w:val="A6ED090C81864B1898D8D38733587E74"/>
    <w:rsid w:val="00D560FF"/>
  </w:style>
  <w:style w:type="paragraph" w:customStyle="1" w:styleId="2B9BF827BEB441A882BC3CB5952F02C2">
    <w:name w:val="2B9BF827BEB441A882BC3CB5952F02C2"/>
    <w:rsid w:val="00D560FF"/>
  </w:style>
  <w:style w:type="paragraph" w:customStyle="1" w:styleId="6AF0D8CC214F461B8C836B878DAA3D6C">
    <w:name w:val="6AF0D8CC214F461B8C836B878DAA3D6C"/>
    <w:rsid w:val="00D560FF"/>
  </w:style>
  <w:style w:type="paragraph" w:customStyle="1" w:styleId="1F6EA3DB12204CCD92705D80E015AE94">
    <w:name w:val="1F6EA3DB12204CCD92705D80E015AE94"/>
    <w:rsid w:val="00D560FF"/>
  </w:style>
  <w:style w:type="paragraph" w:customStyle="1" w:styleId="B31A2397E97242A0984C6678A03CB2A4">
    <w:name w:val="B31A2397E97242A0984C6678A03CB2A4"/>
    <w:rsid w:val="00D560FF"/>
  </w:style>
  <w:style w:type="paragraph" w:customStyle="1" w:styleId="F53791A61AE043DC97E6386F7AD4E2C7">
    <w:name w:val="F53791A61AE043DC97E6386F7AD4E2C7"/>
    <w:rsid w:val="00D560FF"/>
  </w:style>
  <w:style w:type="paragraph" w:customStyle="1" w:styleId="88307844C711406D95557FBD230186E0">
    <w:name w:val="88307844C711406D95557FBD230186E0"/>
    <w:rsid w:val="00D560FF"/>
  </w:style>
  <w:style w:type="paragraph" w:customStyle="1" w:styleId="45479D99A63C454DBD6FE78CD4FA8BB1">
    <w:name w:val="45479D99A63C454DBD6FE78CD4FA8BB1"/>
    <w:rsid w:val="00D560FF"/>
  </w:style>
  <w:style w:type="paragraph" w:customStyle="1" w:styleId="CA955C44D7D54BB09576E89E5BE1255C">
    <w:name w:val="CA955C44D7D54BB09576E89E5BE1255C"/>
    <w:rsid w:val="00D560FF"/>
  </w:style>
  <w:style w:type="paragraph" w:customStyle="1" w:styleId="0ED1716C0707463E923FDE87837D60B8">
    <w:name w:val="0ED1716C0707463E923FDE87837D60B8"/>
    <w:rsid w:val="00D560FF"/>
  </w:style>
  <w:style w:type="paragraph" w:customStyle="1" w:styleId="FCAFC5875A8B4ADFB0ABEC6524B89124">
    <w:name w:val="FCAFC5875A8B4ADFB0ABEC6524B89124"/>
    <w:rsid w:val="00D560FF"/>
  </w:style>
  <w:style w:type="paragraph" w:customStyle="1" w:styleId="250EBF84E9A240B8B5A398AF2273C4DE">
    <w:name w:val="250EBF84E9A240B8B5A398AF2273C4DE"/>
    <w:rsid w:val="00D560FF"/>
  </w:style>
  <w:style w:type="paragraph" w:customStyle="1" w:styleId="76D1A48D46A04842ADCA33DC2134FEAA">
    <w:name w:val="76D1A48D46A04842ADCA33DC2134FEAA"/>
    <w:rsid w:val="00D560FF"/>
  </w:style>
  <w:style w:type="paragraph" w:customStyle="1" w:styleId="373A850C50A8483E9A43B805612077DD">
    <w:name w:val="373A850C50A8483E9A43B805612077DD"/>
    <w:rsid w:val="00D560FF"/>
  </w:style>
  <w:style w:type="paragraph" w:customStyle="1" w:styleId="E66FA094AA10464DBE02240C2834F9F3">
    <w:name w:val="E66FA094AA10464DBE02240C2834F9F3"/>
    <w:rsid w:val="00D560FF"/>
  </w:style>
  <w:style w:type="paragraph" w:customStyle="1" w:styleId="FC56147564404BCCB9D3B78A3247F916">
    <w:name w:val="FC56147564404BCCB9D3B78A3247F916"/>
    <w:rsid w:val="00D560FF"/>
  </w:style>
  <w:style w:type="paragraph" w:customStyle="1" w:styleId="8331B2083A4F4D02AFCE55E7103F0A90">
    <w:name w:val="8331B2083A4F4D02AFCE55E7103F0A90"/>
    <w:rsid w:val="00D560FF"/>
  </w:style>
  <w:style w:type="paragraph" w:customStyle="1" w:styleId="CCB004756E364CA09501E0B1AD398B53">
    <w:name w:val="CCB004756E364CA09501E0B1AD398B53"/>
    <w:rsid w:val="00D560FF"/>
  </w:style>
  <w:style w:type="paragraph" w:customStyle="1" w:styleId="668DA1E3A0F44600B389AF70153FBC53">
    <w:name w:val="668DA1E3A0F44600B389AF70153FBC53"/>
    <w:rsid w:val="000108C1"/>
  </w:style>
  <w:style w:type="paragraph" w:customStyle="1" w:styleId="9E0369818B6944558861CC87C75EAE3A">
    <w:name w:val="9E0369818B6944558861CC87C75EAE3A"/>
    <w:rsid w:val="000108C1"/>
  </w:style>
  <w:style w:type="paragraph" w:customStyle="1" w:styleId="030500F49D4E4B99A6E7336E57046F5D">
    <w:name w:val="030500F49D4E4B99A6E7336E57046F5D"/>
    <w:rsid w:val="000108C1"/>
  </w:style>
  <w:style w:type="paragraph" w:customStyle="1" w:styleId="744D7A478232433F9B4CB7EFB08CAE87">
    <w:name w:val="744D7A478232433F9B4CB7EFB08CAE87"/>
    <w:rsid w:val="000108C1"/>
  </w:style>
  <w:style w:type="paragraph" w:customStyle="1" w:styleId="7E41CB38BDFF43AF9C1C6D6A9BEB01BB">
    <w:name w:val="7E41CB38BDFF43AF9C1C6D6A9BEB01BB"/>
    <w:rsid w:val="000108C1"/>
  </w:style>
  <w:style w:type="paragraph" w:customStyle="1" w:styleId="5E6C6AC024024931B2B44AA15B21BD64">
    <w:name w:val="5E6C6AC024024931B2B44AA15B21BD64"/>
    <w:rsid w:val="000108C1"/>
  </w:style>
  <w:style w:type="paragraph" w:customStyle="1" w:styleId="75D235A32C344214AC0E317F6BB909B21">
    <w:name w:val="75D235A32C344214AC0E317F6BB909B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A8A34E09DF94DA7B296C583C1B3826C1">
    <w:name w:val="2A8A34E09DF94DA7B296C583C1B3826C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4A51D25F6FB4904AE3D1CF6AA691EC91">
    <w:name w:val="94A51D25F6FB4904AE3D1CF6AA691EC9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ABCA2DF8ADA4726A1DB1DFB5DF1C7191">
    <w:name w:val="DABCA2DF8ADA4726A1DB1DFB5DF1C719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312347D1814DC2BB71A0D90587AE1C1">
    <w:name w:val="D4312347D1814DC2BB71A0D90587AE1C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819E5697A5A4F9BA19F498920180C101">
    <w:name w:val="9819E5697A5A4F9BA19F498920180C10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F8756C89E58435E90201A09A215351F1">
    <w:name w:val="EF8756C89E58435E90201A09A215351F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C0A8B0D9A2E42128D3BEF5A142E1C7A1">
    <w:name w:val="FC0A8B0D9A2E42128D3BEF5A142E1C7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947A91A97D54989BDF8E7C65C4922221">
    <w:name w:val="4947A91A97D54989BDF8E7C65C49222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740E34B6BC3456E9CD431C85AA53BF21">
    <w:name w:val="8740E34B6BC3456E9CD431C85AA53BF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BD2C87086404938971A8A7CADCF2CD41">
    <w:name w:val="8BD2C87086404938971A8A7CADCF2CD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6AA115D460C448EB79D652DE540B1781">
    <w:name w:val="26AA115D460C448EB79D652DE540B178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8B43BFA44004C25B29FD0E1F53210AD1">
    <w:name w:val="38B43BFA44004C25B29FD0E1F53210AD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E402D331C654467B0A49A20323E55551">
    <w:name w:val="BE402D331C654467B0A49A20323E5555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19CB31FB1C8444983DFF47D83CB230F1">
    <w:name w:val="319CB31FB1C8444983DFF47D83CB230F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6E6FA57CA56491FBDB87FAC6B562DCD1">
    <w:name w:val="B6E6FA57CA56491FBDB87FAC6B562DCD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52956EEED8C4A9B9EC98FFBD864FF311">
    <w:name w:val="952956EEED8C4A9B9EC98FFBD864FF31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E6185A4181F473E998733453162BEF61">
    <w:name w:val="DE6185A4181F473E998733453162BEF6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98B52F859404D66995D41CDC22E69DB1">
    <w:name w:val="898B52F859404D66995D41CDC22E69DB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E0675F5BE7E4D7A92263800D55349161">
    <w:name w:val="EE0675F5BE7E4D7A92263800D5534916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98C4C1EB3BA44FAA8179AE1C6D797D71">
    <w:name w:val="198C4C1EB3BA44FAA8179AE1C6D797D7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569BAACCB1349F5927E227EB06C771F1">
    <w:name w:val="D569BAACCB1349F5927E227EB06C771F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CCBB407044046708368AACAF67BAABD1">
    <w:name w:val="DCCBB407044046708368AACAF67BAABD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B76B9E1A5B7453597C731A0A9FCC4831">
    <w:name w:val="1B76B9E1A5B7453597C731A0A9FCC483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EDBC1F99B6364071BA363AD84ADBBC781">
    <w:name w:val="EDBC1F99B6364071BA363AD84ADBBC78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A9F51EBE2584018ABC0BD583A9A34C11">
    <w:name w:val="1A9F51EBE2584018ABC0BD583A9A34C1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51A506C6D8C48B885ED9A4C0F133E5D1">
    <w:name w:val="151A506C6D8C48B885ED9A4C0F133E5D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10A6ACF349941C5A93DF01CB88230361">
    <w:name w:val="A10A6ACF349941C5A93DF01CB8823036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20C9A2EE01F49CB8D567A7C20E6CBFB1">
    <w:name w:val="920C9A2EE01F49CB8D567A7C20E6CBFB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2C1716200A948C1883A51E917EC27151">
    <w:name w:val="F2C1716200A948C1883A51E917EC2715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51B52B57D724659885CF610A0D1CFF51">
    <w:name w:val="F51B52B57D724659885CF610A0D1CFF5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914A97CE9C54F71AB2FF37CA42D4B891">
    <w:name w:val="7914A97CE9C54F71AB2FF37CA42D4B89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41BF7CEE0394506B480222D099E17311">
    <w:name w:val="141BF7CEE0394506B480222D099E1731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D4A384F0F3840E69E2B2D7D60FE97E31">
    <w:name w:val="7D4A384F0F3840E69E2B2D7D60FE97E3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8CDC4677D9E4FDA9EFBB37B0D825CDA1">
    <w:name w:val="A8CDC4677D9E4FDA9EFBB37B0D825CD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4641DF3A657454E98A937FFC87810071">
    <w:name w:val="D4641DF3A657454E98A937FFC8781007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8CA888714DF4D66A3921D89F56ED8E21">
    <w:name w:val="A8CA888714DF4D66A3921D89F56ED8E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B33C63520C74E3CACCE1FCC31BCDC381">
    <w:name w:val="6B33C63520C74E3CACCE1FCC31BCDC38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03E4FC478DA4566829F4D87F8D7792E1">
    <w:name w:val="C03E4FC478DA4566829F4D87F8D7792E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6D5B810D31044B99A12F82441D301F11">
    <w:name w:val="66D5B810D31044B99A12F82441D301F1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ABD543E41444B6085EBD361EB17520E1">
    <w:name w:val="5ABD543E41444B6085EBD361EB17520E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DC6F1C5CD703461EB86E45C920A1E6AD1">
    <w:name w:val="DC6F1C5CD703461EB86E45C920A1E6AD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842B287FD75434A8AAC61DD2BF7A55C1">
    <w:name w:val="1842B287FD75434A8AAC61DD2BF7A55C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4BF36C061B9446B92EC2A509D84C53B1">
    <w:name w:val="64BF36C061B9446B92EC2A509D84C53B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301F9505BDB04E27AB4E7F9F06663FF51">
    <w:name w:val="301F9505BDB04E27AB4E7F9F06663FF5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B9F02D5A33944E6945E9FA792BAA7941">
    <w:name w:val="AB9F02D5A33944E6945E9FA792BAA79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7891C40FCFD46F79FAD1C760BB901A21">
    <w:name w:val="A7891C40FCFD46F79FAD1C760BB901A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D7005349FE44817A8AE3C61D2BF1ECE1">
    <w:name w:val="CD7005349FE44817A8AE3C61D2BF1ECE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A61EAFA6E784C319E26DCD82076116A1">
    <w:name w:val="BA61EAFA6E784C319E26DCD82076116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1160F08621A447194D55AFB355DB83A1">
    <w:name w:val="51160F08621A447194D55AFB355DB83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A6ED090C81864B1898D8D38733587E741">
    <w:name w:val="A6ED090C81864B1898D8D38733587E7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B9BF827BEB441A882BC3CB5952F02C21">
    <w:name w:val="2B9BF827BEB441A882BC3CB5952F02C2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6AF0D8CC214F461B8C836B878DAA3D6C1">
    <w:name w:val="6AF0D8CC214F461B8C836B878DAA3D6C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1F6EA3DB12204CCD92705D80E015AE941">
    <w:name w:val="1F6EA3DB12204CCD92705D80E015AE9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B31A2397E97242A0984C6678A03CB2A41">
    <w:name w:val="B31A2397E97242A0984C6678A03CB2A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53791A61AE043DC97E6386F7AD4E2C71">
    <w:name w:val="F53791A61AE043DC97E6386F7AD4E2C7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E3BCE86499C4F0DAEAA409C0B50E4D9">
    <w:name w:val="2E3BCE86499C4F0DAEAA409C0B50E4D9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45479D99A63C454DBD6FE78CD4FA8BB11">
    <w:name w:val="45479D99A63C454DBD6FE78CD4FA8BB1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A955C44D7D54BB09576E89E5BE1255C1">
    <w:name w:val="CA955C44D7D54BB09576E89E5BE1255C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0ED1716C0707463E923FDE87837D60B81">
    <w:name w:val="0ED1716C0707463E923FDE87837D60B8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44D7A478232433F9B4CB7EFB08CAE871">
    <w:name w:val="744D7A478232433F9B4CB7EFB08CAE87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250EBF84E9A240B8B5A398AF2273C4DE1">
    <w:name w:val="250EBF84E9A240B8B5A398AF2273C4DE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76D1A48D46A04842ADCA33DC2134FEAA1">
    <w:name w:val="76D1A48D46A04842ADCA33DC2134FEA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9E0369818B6944558861CC87C75EAE3A1">
    <w:name w:val="9E0369818B6944558861CC87C75EAE3A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E6C6AC024024931B2B44AA15B21BD641">
    <w:name w:val="5E6C6AC024024931B2B44AA15B21BD64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FC56147564404BCCB9D3B78A3247F9161">
    <w:name w:val="FC56147564404BCCB9D3B78A3247F916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8331B2083A4F4D02AFCE55E7103F0A901">
    <w:name w:val="8331B2083A4F4D02AFCE55E7103F0A90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CCB004756E364CA09501E0B1AD398B531">
    <w:name w:val="CCB004756E364CA09501E0B1AD398B531"/>
    <w:rsid w:val="0090484D"/>
    <w:pPr>
      <w:spacing w:after="0" w:line="240" w:lineRule="auto"/>
    </w:pPr>
    <w:rPr>
      <w:rFonts w:ascii="Segoe UI" w:eastAsia="Times New Roman" w:hAnsi="Segoe UI" w:cs="Times New Roman"/>
    </w:rPr>
  </w:style>
  <w:style w:type="paragraph" w:customStyle="1" w:styleId="5E4D1B30758C49509F1A087DDE2F33E4">
    <w:name w:val="5E4D1B30758C49509F1A087DDE2F33E4"/>
    <w:rsid w:val="0090484D"/>
  </w:style>
  <w:style w:type="paragraph" w:customStyle="1" w:styleId="2D5BB064EF174F73A3655AE376035EA1">
    <w:name w:val="2D5BB064EF174F73A3655AE376035EA1"/>
    <w:rsid w:val="0090484D"/>
  </w:style>
  <w:style w:type="paragraph" w:customStyle="1" w:styleId="A2BD6C00E2A0426A8F348BA0BE4A90C1">
    <w:name w:val="A2BD6C00E2A0426A8F348BA0BE4A90C1"/>
    <w:rsid w:val="0090484D"/>
  </w:style>
  <w:style w:type="paragraph" w:customStyle="1" w:styleId="2127643E91FE4D869B0236AEFA82E7A1">
    <w:name w:val="2127643E91FE4D869B0236AEFA82E7A1"/>
    <w:rsid w:val="0090484D"/>
  </w:style>
  <w:style w:type="paragraph" w:customStyle="1" w:styleId="3DC462B973D94504A5A8DF40ED5AE5AD">
    <w:name w:val="3DC462B973D94504A5A8DF40ED5AE5AD"/>
    <w:rsid w:val="0090484D"/>
  </w:style>
  <w:style w:type="paragraph" w:customStyle="1" w:styleId="A3AEBFDDE5934F1C84A42C7035CD793F">
    <w:name w:val="A3AEBFDDE5934F1C84A42C7035CD793F"/>
    <w:rsid w:val="0090484D"/>
  </w:style>
  <w:style w:type="paragraph" w:customStyle="1" w:styleId="9ED0709560404107A1251851E8552D7B">
    <w:name w:val="9ED0709560404107A1251851E8552D7B"/>
    <w:rsid w:val="009048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officeatwork xmlns="http://schemas.officeatwork.com/CustomXMLPart">
  <Organisation2>Murbacherstrasse 21
6002 Luzern
Telefon +41 41 228 51 83
rawi@lu.ch
rawi.lu.ch</Organisation2>
  <Organisation1>Raum und Wirtschaft (rawi)</Organisation1>
  <FooterNormal>​</FooterNormal>
  <FooterBold>​</FooterBold>
  <Departement>Bau-, Umwelt- und Wirtschaftsdepartement
</Departement>
</officeatwork>
</file>

<file path=customXml/item2.xml><?xml version="1.0" encoding="utf-8"?>
<officeatwork xmlns="http://schemas.officeatwork.com/Formulas">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</officeatwork>
</file>

<file path=customXml/item3.xml><?xml version="1.0" encoding="utf-8"?>
<officeatwork xmlns="http://schemas.officeatwork.com/Media"/>
</file>

<file path=customXml/item4.xml><?xml version="1.0" encoding="utf-8"?>
<officeatwork xmlns="http://schemas.officeatwork.com/MasterProperties">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</officeatwork>
</file>

<file path=customXml/item5.xml><?xml version="1.0" encoding="utf-8"?>
<officeatwork xmlns="http://schemas.officeatwork.com/Document">eNp7v3u/jUt+cmlual6JnU1wfk5pSWZ+nmeKnY0+MscnMS+9NDE91c7IwNTURh/OtQnLTC0HqoVQAUCh4NSc1GSgUfooHLgVAFOAKK8=</officeatwork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508E6-D1DE-4CB7-B82D-D36A3AC6D8CB}">
  <ds:schemaRefs>
    <ds:schemaRef ds:uri="http://schemas.officeatwork.com/CustomXMLPart"/>
  </ds:schemaRefs>
</ds:datastoreItem>
</file>

<file path=customXml/itemProps2.xml><?xml version="1.0" encoding="utf-8"?>
<ds:datastoreItem xmlns:ds="http://schemas.openxmlformats.org/officeDocument/2006/customXml" ds:itemID="{CEB7359B-D104-4653-B6B6-708B57D54137}">
  <ds:schemaRefs>
    <ds:schemaRef ds:uri="http://schemas.officeatwork.com/Formulas"/>
  </ds:schemaRefs>
</ds:datastoreItem>
</file>

<file path=customXml/itemProps3.xml><?xml version="1.0" encoding="utf-8"?>
<ds:datastoreItem xmlns:ds="http://schemas.openxmlformats.org/officeDocument/2006/customXml" ds:itemID="{10A5ECAC-1934-42B5-915C-23A5753FC02E}">
  <ds:schemaRefs>
    <ds:schemaRef ds:uri="http://schemas.officeatwork.com/Media"/>
  </ds:schemaRefs>
</ds:datastoreItem>
</file>

<file path=customXml/itemProps4.xml><?xml version="1.0" encoding="utf-8"?>
<ds:datastoreItem xmlns:ds="http://schemas.openxmlformats.org/officeDocument/2006/customXml" ds:itemID="{5BBE82A5-6E0D-4884-A719-1DC8696E33D4}">
  <ds:schemaRefs>
    <ds:schemaRef ds:uri="http://schemas.officeatwork.com/MasterProperties"/>
  </ds:schemaRefs>
</ds:datastoreItem>
</file>

<file path=customXml/itemProps5.xml><?xml version="1.0" encoding="utf-8"?>
<ds:datastoreItem xmlns:ds="http://schemas.openxmlformats.org/officeDocument/2006/customXml" ds:itemID="{D9F8FF3A-41DB-4E6D-954B-B2D2C4A69AD2}">
  <ds:schemaRefs>
    <ds:schemaRef ds:uri="http://schemas.officeatwork.com/Document"/>
  </ds:schemaRefs>
</ds:datastoreItem>
</file>

<file path=customXml/itemProps6.xml><?xml version="1.0" encoding="utf-8"?>
<ds:datastoreItem xmlns:ds="http://schemas.openxmlformats.org/officeDocument/2006/customXml" ds:itemID="{AA3E6792-50BC-40E7-8640-FE73CD33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2055.dot</Template>
  <TotalTime>0</TotalTime>
  <Pages>5</Pages>
  <Words>738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Organisation</vt:lpstr>
    </vt:vector>
  </TitlesOfParts>
  <Company>Bau-, Umwelt- und Wirtschaftsdepartement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Hofer Michèle</dc:creator>
  <cp:keywords/>
  <dc:description/>
  <cp:lastModifiedBy>Hofer Michèle</cp:lastModifiedBy>
  <cp:revision>39</cp:revision>
  <dcterms:created xsi:type="dcterms:W3CDTF">2025-02-06T15:13:00Z</dcterms:created>
  <dcterms:modified xsi:type="dcterms:W3CDTF">2025-02-24T07:25:00Z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Initials">
    <vt:lpwstr/>
  </property>
  <property fmtid="{D5CDD505-2E9C-101B-9397-08002B2CF9AE}" pid="3" name="Author.Name">
    <vt:lpwstr/>
  </property>
  <property fmtid="{D5CDD505-2E9C-101B-9397-08002B2CF9AE}" pid="4" name="BM_ContentType">
    <vt:lpwstr/>
  </property>
  <property fmtid="{D5CDD505-2E9C-101B-9397-08002B2CF9AE}" pid="5" name="BM_ContentTypeLetter">
    <vt:lpwstr/>
  </property>
  <property fmtid="{D5CDD505-2E9C-101B-9397-08002B2CF9AE}" pid="6" name="BM_Subject">
    <vt:lpwstr/>
  </property>
  <property fmtid="{D5CDD505-2E9C-101B-9397-08002B2CF9AE}" pid="7" name="CMIdata.Dok_Titel">
    <vt:lpwstr/>
  </property>
  <property fmtid="{D5CDD505-2E9C-101B-9397-08002B2CF9AE}" pid="8" name="CMIdata.G_Laufnummer">
    <vt:lpwstr/>
  </property>
  <property fmtid="{D5CDD505-2E9C-101B-9397-08002B2CF9AE}" pid="9" name="CMIdata.G_Signatur">
    <vt:lpwstr/>
  </property>
  <property fmtid="{D5CDD505-2E9C-101B-9397-08002B2CF9AE}" pid="10" name="Contactperson.Direct Fax">
    <vt:lpwstr/>
  </property>
  <property fmtid="{D5CDD505-2E9C-101B-9397-08002B2CF9AE}" pid="11" name="Contactperson.Direct Phone">
    <vt:lpwstr/>
  </property>
  <property fmtid="{D5CDD505-2E9C-101B-9397-08002B2CF9AE}" pid="12" name="Contactperson.DirectFax">
    <vt:lpwstr/>
  </property>
  <property fmtid="{D5CDD505-2E9C-101B-9397-08002B2CF9AE}" pid="13" name="Contactperson.DirectPhone">
    <vt:lpwstr/>
  </property>
  <property fmtid="{D5CDD505-2E9C-101B-9397-08002B2CF9AE}" pid="14" name="Contactperson.Name">
    <vt:lpwstr/>
  </property>
  <property fmtid="{D5CDD505-2E9C-101B-9397-08002B2CF9AE}" pid="15" name="CustomField.ShowLogos">
    <vt:lpwstr>-1</vt:lpwstr>
  </property>
  <property fmtid="{D5CDD505-2E9C-101B-9397-08002B2CF9AE}" pid="16" name="Doc.ContentTypeBrackets">
    <vt:lpwstr>[Inhalts-Typ]</vt:lpwstr>
  </property>
  <property fmtid="{D5CDD505-2E9C-101B-9397-08002B2CF9AE}" pid="17" name="Doc.Date">
    <vt:lpwstr>Datum</vt:lpwstr>
  </property>
  <property fmtid="{D5CDD505-2E9C-101B-9397-08002B2CF9AE}" pid="18" name="Doc.DirectFax">
    <vt:lpwstr>Direkt Telefax</vt:lpwstr>
  </property>
  <property fmtid="{D5CDD505-2E9C-101B-9397-08002B2CF9AE}" pid="19" name="Doc.DirectPhone">
    <vt:lpwstr>Direkt Telefon</vt:lpwstr>
  </property>
  <property fmtid="{D5CDD505-2E9C-101B-9397-08002B2CF9AE}" pid="20" name="Doc.Document">
    <vt:lpwstr>Dokument</vt:lpwstr>
  </property>
  <property fmtid="{D5CDD505-2E9C-101B-9397-08002B2CF9AE}" pid="21" name="Doc.Enclosures">
    <vt:lpwstr>Beilagen</vt:lpwstr>
  </property>
  <property fmtid="{D5CDD505-2E9C-101B-9397-08002B2CF9AE}" pid="22" name="Doc.Facsimile">
    <vt:lpwstr>Telefax</vt:lpwstr>
  </property>
  <property fmtid="{D5CDD505-2E9C-101B-9397-08002B2CF9AE}" pid="23" name="Doc.Letter">
    <vt:lpwstr>Brief</vt:lpwstr>
  </property>
  <property fmtid="{D5CDD505-2E9C-101B-9397-08002B2CF9AE}" pid="24" name="Doc.of">
    <vt:lpwstr>von</vt:lpwstr>
  </property>
  <property fmtid="{D5CDD505-2E9C-101B-9397-08002B2CF9AE}" pid="25" name="Doc.Page">
    <vt:lpwstr>Seite</vt:lpwstr>
  </property>
  <property fmtid="{D5CDD505-2E9C-101B-9397-08002B2CF9AE}" pid="26" name="Doc.Regarding">
    <vt:lpwstr>betreffend</vt:lpwstr>
  </property>
  <property fmtid="{D5CDD505-2E9C-101B-9397-08002B2CF9AE}" pid="27" name="Doc.Subject">
    <vt:lpwstr>[Betreff]</vt:lpwstr>
  </property>
  <property fmtid="{D5CDD505-2E9C-101B-9397-08002B2CF9AE}" pid="28" name="Doc.Telephone">
    <vt:lpwstr>Telefon</vt:lpwstr>
  </property>
  <property fmtid="{D5CDD505-2E9C-101B-9397-08002B2CF9AE}" pid="29" name="Doc.Text">
    <vt:lpwstr>[Text]</vt:lpwstr>
  </property>
  <property fmtid="{D5CDD505-2E9C-101B-9397-08002B2CF9AE}" pid="30" name="Organisation.AddressB1">
    <vt:lpwstr>Raum und Wirtschaft (rawi)</vt:lpwstr>
  </property>
  <property fmtid="{D5CDD505-2E9C-101B-9397-08002B2CF9AE}" pid="31" name="Organisation.AddressB2">
    <vt:lpwstr/>
  </property>
  <property fmtid="{D5CDD505-2E9C-101B-9397-08002B2CF9AE}" pid="32" name="Organisation.AddressB3">
    <vt:lpwstr/>
  </property>
  <property fmtid="{D5CDD505-2E9C-101B-9397-08002B2CF9AE}" pid="33" name="Organisation.AddressB4">
    <vt:lpwstr/>
  </property>
  <property fmtid="{D5CDD505-2E9C-101B-9397-08002B2CF9AE}" pid="34" name="Organisation.AddressN1">
    <vt:lpwstr>Murbacherstrasse 21</vt:lpwstr>
  </property>
  <property fmtid="{D5CDD505-2E9C-101B-9397-08002B2CF9AE}" pid="35" name="Organisation.AddressN2">
    <vt:lpwstr>6002 Luzern</vt:lpwstr>
  </property>
  <property fmtid="{D5CDD505-2E9C-101B-9397-08002B2CF9AE}" pid="36" name="Organisation.AddressN3">
    <vt:lpwstr/>
  </property>
  <property fmtid="{D5CDD505-2E9C-101B-9397-08002B2CF9AE}" pid="37" name="Organisation.AddressN4">
    <vt:lpwstr/>
  </property>
  <property fmtid="{D5CDD505-2E9C-101B-9397-08002B2CF9AE}" pid="38" name="Organisation.City">
    <vt:lpwstr>Luzern</vt:lpwstr>
  </property>
  <property fmtid="{D5CDD505-2E9C-101B-9397-08002B2CF9AE}" pid="39" name="Organisation.Country">
    <vt:lpwstr/>
  </property>
  <property fmtid="{D5CDD505-2E9C-101B-9397-08002B2CF9AE}" pid="40" name="Organisation.Departement">
    <vt:lpwstr>Bau-, Umwelt- und Wirtschaftsdepartement</vt:lpwstr>
  </property>
  <property fmtid="{D5CDD505-2E9C-101B-9397-08002B2CF9AE}" pid="41" name="Organisation.Dienststelle1">
    <vt:lpwstr/>
  </property>
  <property fmtid="{D5CDD505-2E9C-101B-9397-08002B2CF9AE}" pid="42" name="Organisation.Dienststelle2">
    <vt:lpwstr/>
  </property>
  <property fmtid="{D5CDD505-2E9C-101B-9397-08002B2CF9AE}" pid="43" name="Organisation.Email">
    <vt:lpwstr>rawi@lu.ch</vt:lpwstr>
  </property>
  <property fmtid="{D5CDD505-2E9C-101B-9397-08002B2CF9AE}" pid="44" name="Organisation.Fax">
    <vt:lpwstr/>
  </property>
  <property fmtid="{D5CDD505-2E9C-101B-9397-08002B2CF9AE}" pid="45" name="Organisation.Footer1">
    <vt:lpwstr/>
  </property>
  <property fmtid="{D5CDD505-2E9C-101B-9397-08002B2CF9AE}" pid="46" name="Organisation.Footer2">
    <vt:lpwstr/>
  </property>
  <property fmtid="{D5CDD505-2E9C-101B-9397-08002B2CF9AE}" pid="47" name="Organisation.Footer3">
    <vt:lpwstr/>
  </property>
  <property fmtid="{D5CDD505-2E9C-101B-9397-08002B2CF9AE}" pid="48" name="Organisation.Footer4">
    <vt:lpwstr/>
  </property>
  <property fmtid="{D5CDD505-2E9C-101B-9397-08002B2CF9AE}" pid="49" name="Organisation.Internet">
    <vt:lpwstr>rawi.lu.ch</vt:lpwstr>
  </property>
  <property fmtid="{D5CDD505-2E9C-101B-9397-08002B2CF9AE}" pid="50" name="Organisation.Telefon">
    <vt:lpwstr>+41 41 228 51 83</vt:lpwstr>
  </property>
  <property fmtid="{D5CDD505-2E9C-101B-9397-08002B2CF9AE}" pid="51" name="Outputprofile.External">
    <vt:lpwstr/>
  </property>
  <property fmtid="{D5CDD505-2E9C-101B-9397-08002B2CF9AE}" pid="52" name="Outputprofile.ExternalSignature">
    <vt:lpwstr/>
  </property>
  <property fmtid="{D5CDD505-2E9C-101B-9397-08002B2CF9AE}" pid="53" name="Outputprofile.Internal">
    <vt:lpwstr/>
  </property>
  <property fmtid="{D5CDD505-2E9C-101B-9397-08002B2CF9AE}" pid="54" name="OutputStatus">
    <vt:lpwstr>OutputStatus</vt:lpwstr>
  </property>
  <property fmtid="{D5CDD505-2E9C-101B-9397-08002B2CF9AE}" pid="55" name="Textmarke.ContentType">
    <vt:lpwstr/>
  </property>
  <property fmtid="{D5CDD505-2E9C-101B-9397-08002B2CF9AE}" pid="56" name="Toolbar.Email">
    <vt:lpwstr>Toolbar.Email</vt:lpwstr>
  </property>
  <property fmtid="{D5CDD505-2E9C-101B-9397-08002B2CF9AE}" pid="57" name="Viacar.PIN">
    <vt:lpwstr> </vt:lpwstr>
  </property>
  <property fmtid="{D5CDD505-2E9C-101B-9397-08002B2CF9AE}" pid="58" name="Recipient.EMail">
    <vt:lpwstr/>
  </property>
</Properties>
</file>